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19BEE" w14:textId="77777777" w:rsidR="0016658B" w:rsidRDefault="0016658B">
      <w:pPr>
        <w:autoSpaceDE w:val="0"/>
        <w:autoSpaceDN w:val="0"/>
        <w:spacing w:after="78" w:line="220" w:lineRule="exact"/>
      </w:pPr>
    </w:p>
    <w:p w14:paraId="35EE57EB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98" w:right="878" w:bottom="1440" w:left="738" w:header="720" w:footer="720" w:gutter="0"/>
          <w:cols w:space="720" w:equalWidth="0">
            <w:col w:w="10284" w:space="0"/>
          </w:cols>
          <w:docGrid w:linePitch="360"/>
        </w:sectPr>
      </w:pPr>
      <w:bookmarkStart w:id="0" w:name="_GoBack"/>
      <w:bookmarkEnd w:id="0"/>
    </w:p>
    <w:p w14:paraId="13AF9AD4" w14:textId="77777777" w:rsidR="0016658B" w:rsidRPr="006247A7" w:rsidRDefault="0016658B">
      <w:pPr>
        <w:autoSpaceDE w:val="0"/>
        <w:autoSpaceDN w:val="0"/>
        <w:spacing w:after="78" w:line="220" w:lineRule="exact"/>
        <w:rPr>
          <w:lang w:val="ru-RU"/>
        </w:rPr>
      </w:pPr>
    </w:p>
    <w:p w14:paraId="1760AAA4" w14:textId="773DD873" w:rsidR="00D63FC2" w:rsidRDefault="00D63FC2" w:rsidP="00D63FC2">
      <w:pPr>
        <w:autoSpaceDE w:val="0"/>
        <w:autoSpaceDN w:val="0"/>
        <w:spacing w:after="0" w:line="230" w:lineRule="auto"/>
        <w:ind w:right="3564"/>
        <w:jc w:val="right"/>
        <w:rPr>
          <w:lang w:val="ru-RU"/>
        </w:rPr>
      </w:pPr>
    </w:p>
    <w:p w14:paraId="1AA5B9C0" w14:textId="62D3CBE5" w:rsidR="00D63FC2" w:rsidRDefault="00D63FC2" w:rsidP="00D63FC2">
      <w:pPr>
        <w:rPr>
          <w:lang w:val="ru-RU"/>
        </w:rPr>
      </w:pPr>
    </w:p>
    <w:p w14:paraId="72420587" w14:textId="5B2C6E6D" w:rsidR="00D63FC2" w:rsidRDefault="00D63FC2" w:rsidP="00D63FC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90A93E0" wp14:editId="3EFB88AB">
            <wp:extent cx="5727700" cy="7943559"/>
            <wp:effectExtent l="0" t="0" r="6350" b="635"/>
            <wp:docPr id="1" name="Рисунок 1" descr="C:\Users\Назаренко.SCHOOL38.000\Desktop\сканы 3а\русский 3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аренко.SCHOOL38.000\Desktop\сканы 3а\русский 3а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943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7031B" w14:textId="0F4EE80C" w:rsidR="00D63FC2" w:rsidRDefault="00D63FC2" w:rsidP="00D63FC2">
      <w:pPr>
        <w:rPr>
          <w:lang w:val="ru-RU"/>
        </w:rPr>
      </w:pPr>
    </w:p>
    <w:p w14:paraId="6128C18A" w14:textId="77777777" w:rsidR="0016658B" w:rsidRPr="00D63FC2" w:rsidRDefault="0016658B" w:rsidP="00D63FC2">
      <w:pPr>
        <w:rPr>
          <w:lang w:val="ru-RU"/>
        </w:rPr>
        <w:sectPr w:rsidR="0016658B" w:rsidRPr="00D63FC2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14:paraId="727F199C" w14:textId="77777777" w:rsidR="0016658B" w:rsidRPr="006247A7" w:rsidRDefault="0016658B">
      <w:pPr>
        <w:autoSpaceDE w:val="0"/>
        <w:autoSpaceDN w:val="0"/>
        <w:spacing w:after="216" w:line="220" w:lineRule="exact"/>
        <w:rPr>
          <w:lang w:val="ru-RU"/>
        </w:rPr>
      </w:pPr>
    </w:p>
    <w:p w14:paraId="1106732E" w14:textId="77777777" w:rsidR="0016658B" w:rsidRPr="006247A7" w:rsidRDefault="006247A7">
      <w:pPr>
        <w:autoSpaceDE w:val="0"/>
        <w:autoSpaceDN w:val="0"/>
        <w:spacing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3F7D68C7" w14:textId="77777777" w:rsidR="0016658B" w:rsidRPr="006247A7" w:rsidRDefault="006247A7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для обучающихся 3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началь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общего образования Федерального государственного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обра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зовательного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приори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6247A7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теты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сформулированные в Примерной программе воспитания.</w:t>
      </w:r>
    </w:p>
    <w:p w14:paraId="4929758E" w14:textId="77777777" w:rsidR="0016658B" w:rsidRPr="006247A7" w:rsidRDefault="006247A7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14:paraId="568FAB91" w14:textId="77777777" w:rsidR="0016658B" w:rsidRPr="006247A7" w:rsidRDefault="006247A7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является основой всего процесса обучения в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на​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чальной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значительным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потенциа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​лом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в развитии функциональной грамотности младших школь​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особенно таких её компонентов, как языковая, комму​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никативная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читательская, общекультурная и социальная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гра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мотность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различ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сферах и ситуациях общения способствуют успешной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соци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ализации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фор​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мировании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турных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адек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​ватного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нрав​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ственных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ценностей, принятых в обществе правил и норм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пове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дения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личност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—д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лительный процесс, разворачивающийся на протяжении изучения содержания предмета.</w:t>
      </w:r>
    </w:p>
    <w:p w14:paraId="60B5B17D" w14:textId="77777777" w:rsidR="0016658B" w:rsidRPr="006247A7" w:rsidRDefault="006247A7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планиру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емых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совер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шенствованию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речи младших школьников. Языковой материал призван сформировать первоначальные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струк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​туре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общения. Ряд задач по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совершенствованию речевой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решаются совместно с учебным предметом «Литера​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турное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чтение».</w:t>
      </w:r>
    </w:p>
    <w:p w14:paraId="3567041E" w14:textId="77777777" w:rsidR="0016658B" w:rsidRPr="006247A7" w:rsidRDefault="006247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​ка», в 3 классе — 170 ч.</w:t>
      </w:r>
    </w:p>
    <w:p w14:paraId="4C15C877" w14:textId="77777777" w:rsidR="0016658B" w:rsidRPr="006247A7" w:rsidRDefault="006247A7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14:paraId="7AB867B3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436" w:right="650" w:bottom="47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F6F4281" w14:textId="77777777" w:rsidR="0016658B" w:rsidRPr="006247A7" w:rsidRDefault="0016658B">
      <w:pPr>
        <w:autoSpaceDE w:val="0"/>
        <w:autoSpaceDN w:val="0"/>
        <w:spacing w:after="78" w:line="220" w:lineRule="exact"/>
        <w:rPr>
          <w:lang w:val="ru-RU"/>
        </w:rPr>
      </w:pPr>
    </w:p>
    <w:p w14:paraId="3A5707BC" w14:textId="77777777" w:rsidR="0016658B" w:rsidRPr="006247A7" w:rsidRDefault="006247A7">
      <w:pPr>
        <w:autoSpaceDE w:val="0"/>
        <w:autoSpaceDN w:val="0"/>
        <w:spacing w:after="0"/>
        <w:ind w:right="144" w:firstLine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дей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ствий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14:paraId="37D08BF7" w14:textId="77777777" w:rsidR="0016658B" w:rsidRPr="006247A7" w:rsidRDefault="006247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14:paraId="5696664F" w14:textId="77777777" w:rsidR="0016658B" w:rsidRPr="006247A7" w:rsidRDefault="006247A7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6247A7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​ка как государственного языка Российской Федерации; пони​</w:t>
      </w:r>
      <w:r w:rsidRPr="006247A7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мание роли русского языка как языка межнационального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об​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14:paraId="62DFCDE6" w14:textId="77777777" w:rsidR="0016658B" w:rsidRPr="006247A7" w:rsidRDefault="006247A7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видами речевой деятельности на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ос​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нове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аудированием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говорением,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письмом;</w:t>
      </w:r>
    </w:p>
    <w:p w14:paraId="3EEACB4B" w14:textId="77777777" w:rsidR="0016658B" w:rsidRPr="006247A7" w:rsidRDefault="006247A7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мике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использова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речевой деятельности норм современного русского литера​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турного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14:paraId="5085D4D0" w14:textId="77777777" w:rsidR="0016658B" w:rsidRPr="006247A7" w:rsidRDefault="006247A7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941FDDD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98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14:paraId="33B4DA02" w14:textId="77777777" w:rsidR="0016658B" w:rsidRPr="006247A7" w:rsidRDefault="0016658B">
      <w:pPr>
        <w:autoSpaceDE w:val="0"/>
        <w:autoSpaceDN w:val="0"/>
        <w:spacing w:after="78" w:line="220" w:lineRule="exact"/>
        <w:rPr>
          <w:lang w:val="ru-RU"/>
        </w:rPr>
      </w:pPr>
    </w:p>
    <w:p w14:paraId="3C1C4695" w14:textId="77777777" w:rsidR="0016658B" w:rsidRPr="006247A7" w:rsidRDefault="006247A7">
      <w:pPr>
        <w:autoSpaceDE w:val="0"/>
        <w:autoSpaceDN w:val="0"/>
        <w:spacing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23CCA363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346" w:after="0" w:line="271" w:lineRule="auto"/>
        <w:ind w:right="1008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Сведения о русском языке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Русский язык как государственный язык Российской Феде​рации. Методы познания языка: наблюдение, анализ, лингвистический эксперимент.</w:t>
      </w:r>
    </w:p>
    <w:p w14:paraId="7CA4DDF5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 w:line="283" w:lineRule="auto"/>
        <w:ind w:right="144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и графика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русского языка: гласный/согласный, гласный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удар​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/безударный, согласный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твёрдый/мягкий, парный/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непар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согласный глухой/звонкий, парный/непарный; функции разделительных мягкого и твёрдого знаков, условия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письме разделительных мягкого и твёрдого знаков (повторение изученного).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Соотношение звукового и буквенного состава в словах с раз​делительными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и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в словах с непроизносимыми согласными.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Использование алфавита при работе со словарями,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справоч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никами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каталогами.</w:t>
      </w:r>
    </w:p>
    <w:p w14:paraId="5BE40DC4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отрабатывае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​мом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в учебнике). Использование орфоэпического словаря для решения практических задач.</w:t>
      </w:r>
    </w:p>
    <w:p w14:paraId="56F10B84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Повторение: лексическое значение слова. Прямое и переносное значение слова (ознакомление).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Уста​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ревшие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слова (ознакомление).</w:t>
      </w:r>
    </w:p>
    <w:p w14:paraId="7853B5B2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6247A7">
        <w:rPr>
          <w:lang w:val="ru-RU"/>
        </w:rPr>
        <w:tab/>
      </w:r>
      <w:proofErr w:type="gramStart"/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Состав слова (</w:t>
      </w:r>
      <w:proofErr w:type="spellStart"/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морфемика</w:t>
      </w:r>
      <w:proofErr w:type="spellEnd"/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)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 (ознакомление)</w:t>
      </w:r>
      <w:proofErr w:type="gramEnd"/>
    </w:p>
    <w:p w14:paraId="3E6E5956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 w:line="283" w:lineRule="auto"/>
        <w:ind w:right="288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Морфология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Части речи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Имя существительное: общее значение, вопросы,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употребле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существительное.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Измене​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имён существительных по падежам и числам (склонение). Имена существительные 1, 2, 3​-го склонения. Имена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существи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​тельные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одушевлённые и неодушевлённые.</w:t>
      </w:r>
    </w:p>
    <w:p w14:paraId="2A6612D5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Имя прилагательное: общее значение, вопросы,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употребле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речи. Зависимость формы имени прилагательного от фор​мы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</w:t>
      </w:r>
      <w:proofErr w:type="gramEnd"/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й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</w:t>
      </w:r>
      <w:proofErr w:type="spellStart"/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-ин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). Склонение имён прилагательных. 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8ED4002" w14:textId="77777777" w:rsidR="0016658B" w:rsidRPr="006247A7" w:rsidRDefault="006247A7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Глагол: общее значение, вопросы, употребление в речи. Не​определённая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30BD6345" w14:textId="77777777" w:rsidR="0016658B" w:rsidRPr="006247A7" w:rsidRDefault="006247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Частица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не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её значение.</w:t>
      </w:r>
    </w:p>
    <w:p w14:paraId="6C962009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Предложение. Установление при помощи смысловых (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син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таксических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) вопросов связи между словами в предложении. Главные члены предложения — подлежащее и сказуемое.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Вто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ростепенные</w:t>
      </w:r>
      <w:proofErr w:type="spellEnd"/>
      <w:proofErr w:type="gramEnd"/>
    </w:p>
    <w:p w14:paraId="5657EE88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66BB97" w14:textId="77777777" w:rsidR="0016658B" w:rsidRPr="006247A7" w:rsidRDefault="0016658B">
      <w:pPr>
        <w:autoSpaceDE w:val="0"/>
        <w:autoSpaceDN w:val="0"/>
        <w:spacing w:after="66" w:line="220" w:lineRule="exact"/>
        <w:rPr>
          <w:lang w:val="ru-RU"/>
        </w:rPr>
      </w:pPr>
    </w:p>
    <w:p w14:paraId="2E373DB7" w14:textId="77777777" w:rsidR="0016658B" w:rsidRPr="006247A7" w:rsidRDefault="006247A7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члены предложения (без деления на виды). Предложения распространённые и нераспространённые. Наблюдение за однородными членами предложения с союза​ми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а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но 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 без союзов.</w:t>
      </w:r>
    </w:p>
    <w:p w14:paraId="18474F41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орфо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02B825D1" w14:textId="77777777" w:rsidR="0016658B" w:rsidRPr="006247A7" w:rsidRDefault="006247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6D8F750D" w14:textId="77777777" w:rsidR="0016658B" w:rsidRPr="006247A7" w:rsidRDefault="006247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14:paraId="338A616C" w14:textId="77777777" w:rsidR="0016658B" w:rsidRPr="006247A7" w:rsidRDefault="006247A7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разделительный твёрдый знак;</w:t>
      </w:r>
    </w:p>
    <w:p w14:paraId="5EC833CA" w14:textId="77777777" w:rsidR="0016658B" w:rsidRPr="006247A7" w:rsidRDefault="006247A7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непроизносимые согласные в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корне слова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4177B821" w14:textId="77777777" w:rsidR="0016658B" w:rsidRPr="006247A7" w:rsidRDefault="006247A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мягкий знак после шипящих на конце имён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существитель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28DFAB79" w14:textId="77777777" w:rsidR="0016658B" w:rsidRPr="006247A7" w:rsidRDefault="006247A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безударные гласные в падежных окончаниях имён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существи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​тельных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(на уровне наблюдения);</w:t>
      </w:r>
    </w:p>
    <w:p w14:paraId="27C2007F" w14:textId="77777777" w:rsidR="0016658B" w:rsidRPr="006247A7" w:rsidRDefault="006247A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безударные гласные в падежных окончаниях имён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прилага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​тельных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(на уровне наблюдения);</w:t>
      </w:r>
    </w:p>
    <w:p w14:paraId="5899E32C" w14:textId="77777777" w:rsidR="0016658B" w:rsidRPr="006247A7" w:rsidRDefault="006247A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раздельное написание предлогов с личными местоимениями;</w:t>
      </w:r>
    </w:p>
    <w:p w14:paraId="22AD036D" w14:textId="77777777" w:rsidR="0016658B" w:rsidRPr="006247A7" w:rsidRDefault="006247A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непроверяемые гласные и согласные (перечень слов в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орфо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​графическом словаре учебника);</w:t>
      </w:r>
    </w:p>
    <w:p w14:paraId="62692A69" w14:textId="77777777" w:rsidR="0016658B" w:rsidRPr="006247A7" w:rsidRDefault="006247A7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раздельное написание частицы не с глаголами. </w:t>
      </w:r>
    </w:p>
    <w:p w14:paraId="778CF8B9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78" w:after="0" w:line="283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диа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​логе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и дискуссии; договариваться и приходить к общему решению в совместной деятельности; контролировать (устно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коор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динировать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) действия при проведении парной и групповой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​боты.</w:t>
      </w:r>
    </w:p>
    <w:p w14:paraId="762ED7B3" w14:textId="77777777" w:rsidR="0016658B" w:rsidRPr="006247A7" w:rsidRDefault="006247A7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7E15F006" w14:textId="77777777" w:rsidR="0016658B" w:rsidRPr="006247A7" w:rsidRDefault="006247A7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AA61C14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а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но.  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Ключевые слова в тексте.</w:t>
      </w:r>
    </w:p>
    <w:p w14:paraId="418FF585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Определение типов текстов (повествование, описание, рас​суждение) и создание собственных текстов заданного типа.</w:t>
      </w:r>
    </w:p>
    <w:p w14:paraId="4ACAC961" w14:textId="77777777" w:rsidR="0016658B" w:rsidRPr="006247A7" w:rsidRDefault="006247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Жанр письма, объявления.</w:t>
      </w:r>
    </w:p>
    <w:p w14:paraId="609C74D0" w14:textId="77777777" w:rsidR="0016658B" w:rsidRPr="006247A7" w:rsidRDefault="006247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Изложение текста по коллективно или самостоятельно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со​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ставленному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плану.</w:t>
      </w:r>
    </w:p>
    <w:p w14:paraId="6D3A42F3" w14:textId="77777777" w:rsidR="0016658B" w:rsidRPr="006247A7" w:rsidRDefault="006247A7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Изучающее, ознакомительное чтение.</w:t>
      </w:r>
    </w:p>
    <w:p w14:paraId="6F2759FD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86" w:right="704" w:bottom="1440" w:left="666" w:header="720" w:footer="720" w:gutter="0"/>
          <w:cols w:space="720" w:equalWidth="0">
            <w:col w:w="10530" w:space="0"/>
          </w:cols>
          <w:docGrid w:linePitch="360"/>
        </w:sectPr>
      </w:pPr>
    </w:p>
    <w:p w14:paraId="53B42689" w14:textId="77777777" w:rsidR="0016658B" w:rsidRPr="006247A7" w:rsidRDefault="0016658B">
      <w:pPr>
        <w:autoSpaceDE w:val="0"/>
        <w:autoSpaceDN w:val="0"/>
        <w:spacing w:after="78" w:line="220" w:lineRule="exact"/>
        <w:rPr>
          <w:lang w:val="ru-RU"/>
        </w:rPr>
      </w:pPr>
    </w:p>
    <w:p w14:paraId="413737B3" w14:textId="77777777" w:rsidR="0016658B" w:rsidRPr="006247A7" w:rsidRDefault="006247A7">
      <w:pPr>
        <w:autoSpaceDE w:val="0"/>
        <w:autoSpaceDN w:val="0"/>
        <w:spacing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7E60B75F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русского языка в 3 классе направлено на достижение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14:paraId="5F67C68C" w14:textId="77777777" w:rsidR="0016658B" w:rsidRPr="006247A7" w:rsidRDefault="006247A7">
      <w:pPr>
        <w:autoSpaceDE w:val="0"/>
        <w:autoSpaceDN w:val="0"/>
        <w:spacing w:before="382"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2B38DF9F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своей этнокультурной и российской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граждан​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межнацио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нального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 народов России;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сопричастность к прошлому, настоящему и будущему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сво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первоначальные представления о человеке как члене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об​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щества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прави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лах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доброжелатель​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художе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ственной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в том числе в искусстве слова;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осозна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важности русского языка как средства общения и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самовы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ражения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здо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ровью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​вил общения;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трудо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​вой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интерес к различным профессиям,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возника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ющий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обсуждении примеров из художественных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произве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дений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14:paraId="3FE7ACC8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5DC3C37" w14:textId="77777777" w:rsidR="0016658B" w:rsidRPr="006247A7" w:rsidRDefault="0016658B">
      <w:pPr>
        <w:autoSpaceDE w:val="0"/>
        <w:autoSpaceDN w:val="0"/>
        <w:spacing w:after="78" w:line="220" w:lineRule="exact"/>
        <w:rPr>
          <w:lang w:val="ru-RU"/>
        </w:rPr>
      </w:pPr>
    </w:p>
    <w:p w14:paraId="5CFECF5D" w14:textId="77777777" w:rsidR="0016658B" w:rsidRPr="006247A7" w:rsidRDefault="006247A7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актив​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14:paraId="36660445" w14:textId="77777777" w:rsidR="0016658B" w:rsidRPr="006247A7" w:rsidRDefault="006247A7">
      <w:pPr>
        <w:autoSpaceDE w:val="0"/>
        <w:autoSpaceDN w:val="0"/>
        <w:spacing w:before="262"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02BE8A9C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14:paraId="62D83758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частеречная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принадлежность,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грамматиче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ский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му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признаку;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языковом материале закономерности и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проти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воречия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языко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единицами, самостоятельно выделять учебные операции при анализе языковых единиц;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мулировать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запрос на дополнительную информацию;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​следственные связи в ситуациях наблюдения за языковым материалом, делать выводы.</w:t>
      </w:r>
    </w:p>
    <w:p w14:paraId="1BD01F6A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менения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языкового объекта, речевой ситуации;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проводить по предложенному плану несложное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лингви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стическое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мини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​-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исследование,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14:paraId="1A51D3F7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согласно заданному алгоритму находить представленную в явном виде информацию в предложенном источнике: в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слова​рях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справочниках;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соблюдать с помощью взрослых (педагогических работни​ков, родителей, законных</w:t>
      </w:r>
      <w:proofErr w:type="gramEnd"/>
    </w:p>
    <w:p w14:paraId="503D75E2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14:paraId="60E0400F" w14:textId="77777777" w:rsidR="0016658B" w:rsidRPr="006247A7" w:rsidRDefault="0016658B">
      <w:pPr>
        <w:autoSpaceDE w:val="0"/>
        <w:autoSpaceDN w:val="0"/>
        <w:spacing w:after="66" w:line="220" w:lineRule="exact"/>
        <w:rPr>
          <w:lang w:val="ru-RU"/>
        </w:rPr>
      </w:pPr>
    </w:p>
    <w:p w14:paraId="16065AF1" w14:textId="77777777" w:rsidR="0016658B" w:rsidRPr="006247A7" w:rsidRDefault="006247A7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анализировать и создавать текстовую, видео​,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графиче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​скую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звуковую информацию в соответствии с учебной зада​чей;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14:paraId="0CDB7AB7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воспринимать и формулировать суждения, выражать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эмо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целями и условиями общения в знакомой среде;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уважительное отношение к собеседнику, со​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блюдать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ведения диалоги и дискуссии;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готовить небольшие публичные выступления о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результа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тах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парной и групповой работы, о результатах наблюдения, выполненного мини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​-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исследования, проектного задания;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14:paraId="5AFF6392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14:paraId="129BAE82" w14:textId="77777777" w:rsidR="0016658B" w:rsidRPr="006247A7" w:rsidRDefault="006247A7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планировать действия по решению учебной задачи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для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по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​лучения результата;—    выстраивать последовательность выбранных действий.</w:t>
      </w:r>
    </w:p>
    <w:p w14:paraId="79827C3A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причины успеха/неудач учебной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деятель​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одноклассников, объективно оценивать их по предложен​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критериям.</w:t>
      </w:r>
    </w:p>
    <w:p w14:paraId="1DE4B675" w14:textId="77777777" w:rsidR="0016658B" w:rsidRPr="006247A7" w:rsidRDefault="006247A7">
      <w:pPr>
        <w:autoSpaceDE w:val="0"/>
        <w:autoSpaceDN w:val="0"/>
        <w:spacing w:before="262"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6A3863DE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ин​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дивидуальные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телем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формата планирования, распределения промежуточных шагов и сроков;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14:paraId="105C32CA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14:paraId="3C151B84" w14:textId="77777777" w:rsidR="0016658B" w:rsidRPr="006247A7" w:rsidRDefault="0016658B">
      <w:pPr>
        <w:autoSpaceDE w:val="0"/>
        <w:autoSpaceDN w:val="0"/>
        <w:spacing w:after="78" w:line="220" w:lineRule="exact"/>
        <w:rPr>
          <w:lang w:val="ru-RU"/>
        </w:rPr>
      </w:pPr>
    </w:p>
    <w:p w14:paraId="10CD7045" w14:textId="77777777" w:rsidR="0016658B" w:rsidRPr="006247A7" w:rsidRDefault="006247A7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14:paraId="3458CE53" w14:textId="77777777" w:rsidR="0016658B" w:rsidRPr="006247A7" w:rsidRDefault="006247A7">
      <w:pPr>
        <w:autoSpaceDE w:val="0"/>
        <w:autoSpaceDN w:val="0"/>
        <w:spacing w:before="262"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4DF01606" w14:textId="77777777" w:rsidR="0016658B" w:rsidRPr="006247A7" w:rsidRDefault="006247A7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третьем классе 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объяснять значение русского языка как государственного языка Российской Федерации;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характеризовать, сравнивать, классифицировать звуки вне слова и в слове по заданным параметрам;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производить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​буквенный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анализ слова (в словах с ор​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фограммами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; без транскрибирования);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определять функцию разделительных мягкого и твёрдого знаков в словах;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соотношение звукового и буквенного состава, в том числе с учётом функций букв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я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в словах с разделительными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ъ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в словах с непроизносимыми согласными;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  <w:proofErr w:type="gramEnd"/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находить в словах с однозначно выделяемыми морфемами окончание, корень, приставку, суффикс;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выявлять случаи употребления синонимов и антонимов; подбирать синонимы и антонимы к словам  разных частей речи;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слова, употреблённые в прямом и переносном значении (простые случаи);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значение слова в тексте;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распознавать имена существительные; определять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грам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матические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признаки имён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существительных: род, число, па​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деж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; склонять в единственном числе имена существительные с ударными окончаниями;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распознавать имена прилагательные; определять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грамма​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тические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признаки имён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про​шедшем времени); изменять глагол по временам (простые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слу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​чаи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), в прошедшем времени — по родам;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личные местоимения (в начальной форме); использовать личные местоимения для устранения неоправданных повторов в тексте;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различать предлоги и приставки;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вид предложения по цели высказывания и по эмоциональной окраске;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находить главные и второстепенные (без деления на виды) члены предложения;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распознавать распространённые и нераспространённые предложения; находить место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орфограммы в слове и между словами на изученные правила; применять изученные правила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правопи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6247A7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сания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в том числе непроверяемые гласные и согласные (пере​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чень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 в орфографическом словаре учебника); непроизносимые согласные в корне слова; разделительный твёрдый знак; мягкий знак после шипящих на конце имён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существи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​тельных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 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с глаголами; раздельное написание предлогов со словами;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правильно списывать слова, предложения, тексты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объ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ёмом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не более 70 слов;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писать под диктовку тексты объёмом не более 65 слов с учётом изученных правил </w:t>
      </w:r>
      <w:r w:rsidRPr="006247A7">
        <w:rPr>
          <w:lang w:val="ru-RU"/>
        </w:rPr>
        <w:br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правописания;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находить и исправлять ошибки на изученные правила, описки;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понимать тексты разных типов, находить в тексте </w:t>
      </w:r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задан​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информацию;</w:t>
      </w:r>
    </w:p>
    <w:p w14:paraId="0E89D626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98" w:right="676" w:bottom="452" w:left="666" w:header="720" w:footer="720" w:gutter="0"/>
          <w:cols w:space="720" w:equalWidth="0">
            <w:col w:w="10558" w:space="0"/>
          </w:cols>
          <w:docGrid w:linePitch="360"/>
        </w:sectPr>
      </w:pPr>
    </w:p>
    <w:p w14:paraId="58E92DD8" w14:textId="77777777" w:rsidR="0016658B" w:rsidRPr="006247A7" w:rsidRDefault="0016658B">
      <w:pPr>
        <w:autoSpaceDE w:val="0"/>
        <w:autoSpaceDN w:val="0"/>
        <w:spacing w:after="78" w:line="220" w:lineRule="exact"/>
        <w:rPr>
          <w:lang w:val="ru-RU"/>
        </w:rPr>
      </w:pPr>
    </w:p>
    <w:p w14:paraId="0490A099" w14:textId="77777777" w:rsidR="0016658B" w:rsidRPr="006247A7" w:rsidRDefault="006247A7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простые выводы на основе прочитанной (услышанной) информации устно и письменно (1—2 предложения);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строить устное диалогическое и монологическое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выска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зывание</w:t>
      </w:r>
      <w:proofErr w:type="spellEnd"/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(3—5 предложений на определённую тему, по наблюдениям) с соблюдением орфоэпических норм, правильной ин​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тонации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; создавать небольшие устные и письменные тексты (2—4 предложения), содержащие приглашение, просьбу,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изви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нение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, благодарность, отказ, с использованием норм речевого этикета;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определять связь предложений в тексте (с помощью личных местоимений, синонимов, союзов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а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247A7">
        <w:rPr>
          <w:rFonts w:ascii="Times New Roman" w:eastAsia="Times New Roman" w:hAnsi="Times New Roman"/>
          <w:i/>
          <w:color w:val="000000"/>
          <w:sz w:val="24"/>
          <w:lang w:val="ru-RU"/>
        </w:rPr>
        <w:t>но</w:t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ключевые слова в тексте;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тему текста и основную мысль текста;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выявлять части текста (абзацы) и отражать с помощью ключевых слов или предложений их смысловое содержание;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составлять план текста, создавать по нему текст и </w:t>
      </w:r>
      <w:proofErr w:type="spellStart"/>
      <w:proofErr w:type="gram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коррек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​тировать</w:t>
      </w:r>
      <w:proofErr w:type="gram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писать подробное изложение по заданному, коллективно или самостоятельно составленному плану;</w:t>
      </w:r>
      <w:r w:rsidRPr="006247A7">
        <w:rPr>
          <w:lang w:val="ru-RU"/>
        </w:rPr>
        <w:br/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объяснять своими словами значение изученных понятий, использовать изученные понятия;</w:t>
      </w:r>
      <w:r w:rsidRPr="006247A7">
        <w:rPr>
          <w:lang w:val="ru-RU"/>
        </w:rPr>
        <w:tab/>
      </w:r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—    уточнять значение слова с помощью толкового словаря.</w:t>
      </w:r>
    </w:p>
    <w:p w14:paraId="3B6DBAFD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98" w:right="838" w:bottom="1440" w:left="666" w:header="720" w:footer="720" w:gutter="0"/>
          <w:cols w:space="720" w:equalWidth="0">
            <w:col w:w="10396" w:space="0"/>
          </w:cols>
          <w:docGrid w:linePitch="360"/>
        </w:sectPr>
      </w:pPr>
    </w:p>
    <w:p w14:paraId="7BAB5898" w14:textId="77777777" w:rsidR="0016658B" w:rsidRPr="006247A7" w:rsidRDefault="0016658B">
      <w:pPr>
        <w:autoSpaceDE w:val="0"/>
        <w:autoSpaceDN w:val="0"/>
        <w:spacing w:after="64" w:line="220" w:lineRule="exact"/>
        <w:rPr>
          <w:lang w:val="ru-RU"/>
        </w:rPr>
      </w:pPr>
    </w:p>
    <w:p w14:paraId="7772B381" w14:textId="77777777" w:rsidR="0016658B" w:rsidRDefault="006247A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932"/>
        <w:gridCol w:w="528"/>
        <w:gridCol w:w="1104"/>
        <w:gridCol w:w="1142"/>
        <w:gridCol w:w="864"/>
        <w:gridCol w:w="3002"/>
        <w:gridCol w:w="1080"/>
        <w:gridCol w:w="1382"/>
      </w:tblGrid>
      <w:tr w:rsidR="0016658B" w14:paraId="58A64DA5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D5879" w14:textId="77777777" w:rsidR="0016658B" w:rsidRDefault="006247A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7D021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86858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7B017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B3E11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8F89B" w14:textId="77777777" w:rsidR="0016658B" w:rsidRDefault="006247A7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61166" w14:textId="77777777" w:rsidR="0016658B" w:rsidRDefault="006247A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16658B" w14:paraId="6CB3AD93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99BD" w14:textId="77777777" w:rsidR="0016658B" w:rsidRDefault="0016658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EFF4" w14:textId="77777777" w:rsidR="0016658B" w:rsidRDefault="0016658B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54D11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A4E76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0AAB4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B12E" w14:textId="77777777" w:rsidR="0016658B" w:rsidRDefault="0016658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F9DE" w14:textId="77777777" w:rsidR="0016658B" w:rsidRDefault="0016658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906A" w14:textId="77777777" w:rsidR="0016658B" w:rsidRDefault="0016658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1962" w14:textId="77777777" w:rsidR="0016658B" w:rsidRDefault="0016658B"/>
        </w:tc>
      </w:tr>
      <w:tr w:rsidR="0016658B" w:rsidRPr="00D63FC2" w14:paraId="39B3EE83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6CC99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1. </w:t>
            </w:r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Сведения о русском языке</w:t>
            </w:r>
          </w:p>
        </w:tc>
      </w:tr>
      <w:tr w:rsidR="0016658B" w14:paraId="2E1D6AEA" w14:textId="77777777">
        <w:trPr>
          <w:trHeight w:hRule="exact" w:val="131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1E4C4" w14:textId="77777777" w:rsidR="0016658B" w:rsidRDefault="006247A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9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2107C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Русский язык как государственный язык Российской Федерации. Знакомство с различными методами познания языка: наблюдение, анализ, лингвистический эксперимент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F6AB7" w14:textId="77777777" w:rsidR="0016658B" w:rsidRDefault="006247A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DF07B" w14:textId="63091ADF" w:rsidR="0016658B" w:rsidRPr="00E50797" w:rsidRDefault="0016658B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F7E25" w14:textId="7393B065" w:rsidR="0016658B" w:rsidRDefault="0016658B">
            <w:pPr>
              <w:autoSpaceDE w:val="0"/>
              <w:autoSpaceDN w:val="0"/>
              <w:spacing w:before="76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714A7" w14:textId="77777777" w:rsidR="0016658B" w:rsidRDefault="0016658B"/>
        </w:tc>
        <w:tc>
          <w:tcPr>
            <w:tcW w:w="3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021E2" w14:textId="77777777" w:rsidR="0016658B" w:rsidRPr="006247A7" w:rsidRDefault="006247A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ный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диалог, в ходе которого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формулируются суждения о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многообразии языкового пространства России и о значении русского языка как государственного языка Российской Федерации;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0C56D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2B6D9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0C28E8AC" w14:textId="77777777">
        <w:trPr>
          <w:trHeight w:hRule="exact" w:val="348"/>
        </w:trPr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B62CF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A63D6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4CAE8" w14:textId="77777777" w:rsidR="0016658B" w:rsidRDefault="0016658B"/>
        </w:tc>
      </w:tr>
      <w:tr w:rsidR="0016658B" w14:paraId="0526107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2BF6A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графика</w:t>
            </w:r>
            <w:proofErr w:type="spellEnd"/>
          </w:p>
        </w:tc>
      </w:tr>
      <w:tr w:rsidR="0016658B" w14:paraId="670A3145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164BE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28E82" w14:textId="77777777" w:rsidR="0016658B" w:rsidRPr="006247A7" w:rsidRDefault="006247A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Повторение: звуки русского языка: гласный/согласный, гласный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207FD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94B00" w14:textId="51400A14" w:rsidR="0016658B" w:rsidRPr="00E50797" w:rsidRDefault="0016658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F33E3" w14:textId="36BAEB26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67318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A1B37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определить существенный признак для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класси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фикации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2C900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5CB6E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46748867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11D01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26948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ь</w:t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ъ</w:t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в словах с непроизносимыми согласными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DD8A7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D7547" w14:textId="7B36569B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9133D" w14:textId="3BDBD2E4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3DAF5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3D401" w14:textId="77777777" w:rsidR="0016658B" w:rsidRPr="006247A7" w:rsidRDefault="006247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задания, связанного с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яснением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различий в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​буквенном составе слов с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разделительными ь и ъ, в словах с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непроизносимыми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ными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8EC86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6B96E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39F42CBF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1B048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4A454" w14:textId="77777777" w:rsidR="0016658B" w:rsidRPr="006247A7" w:rsidRDefault="006247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11330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A0F33" w14:textId="6EA57A15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5ED8B" w14:textId="5D49688B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6DB6A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C5D54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при изучении всех разделов курса, связанная с применением знания алфавита при работе со словарями, справочниками;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547F7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6B0AA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69F17610" w14:textId="77777777">
        <w:trPr>
          <w:trHeight w:hRule="exact" w:val="348"/>
        </w:trPr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55DB2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86C5A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187BF" w14:textId="77777777" w:rsidR="0016658B" w:rsidRDefault="0016658B"/>
        </w:tc>
      </w:tr>
      <w:tr w:rsidR="0016658B" w14:paraId="325E031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B2F2F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Синтаксис</w:t>
            </w:r>
            <w:proofErr w:type="spellEnd"/>
          </w:p>
        </w:tc>
      </w:tr>
      <w:tr w:rsidR="0016658B" w14:paraId="44CEE8CA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8EA69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5974E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Предложение. Установление при помощи смысловых (синтаксических) вопросов связи между словами в предложении.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A9161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834CB" w14:textId="643C9282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E21A5" w14:textId="02CD624B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D7EDF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9193E" w14:textId="77777777" w:rsidR="0016658B" w:rsidRPr="006247A7" w:rsidRDefault="006247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выписать из предложения пары слов, от одного из которых к другому можно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задать смысловой (синтаксический)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A060A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66F0B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7860ACB8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56785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146DD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Главные члены предложения — подлежащее и сказуемое.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85530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90886" w14:textId="1C407B4A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8E0B5" w14:textId="3C52AB5B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16C79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B4D5F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нахождение в тексте предложений с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​ми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43989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018B4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43759673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F0E4C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45266" w14:textId="77777777" w:rsidR="0016658B" w:rsidRPr="006247A7" w:rsidRDefault="006247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Второстепенные члены предложения (без деления на виды).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9F642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92EB2" w14:textId="70C68785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15202" w14:textId="0B49EEA8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3ED6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801C7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нахождение в тексте предложений с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​ми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91C51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00DFE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53506095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99711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52020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распространённые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нераспространённые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E20E7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0F703" w14:textId="4A84A5CA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117AA" w14:textId="2E5567E4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5ABF9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359C7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нахождение в тексте предложений с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​ми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81DE8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0155D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14:paraId="4D961F20" w14:textId="77777777" w:rsidR="0016658B" w:rsidRDefault="0016658B">
      <w:pPr>
        <w:autoSpaceDE w:val="0"/>
        <w:autoSpaceDN w:val="0"/>
        <w:spacing w:after="0" w:line="14" w:lineRule="exact"/>
      </w:pPr>
    </w:p>
    <w:p w14:paraId="1334F727" w14:textId="77777777" w:rsidR="0016658B" w:rsidRDefault="0016658B">
      <w:pPr>
        <w:sectPr w:rsidR="0016658B" w:rsidSect="005F2FC9">
          <w:pgSz w:w="16840" w:h="11900" w:orient="landscape"/>
          <w:pgMar w:top="298" w:right="666" w:bottom="282" w:left="640" w:header="720" w:footer="720" w:gutter="0"/>
          <w:cols w:space="720" w:equalWidth="0">
            <w:col w:w="15876" w:space="0"/>
          </w:cols>
          <w:docGrid w:linePitch="360"/>
        </w:sectPr>
      </w:pPr>
    </w:p>
    <w:p w14:paraId="71FA558D" w14:textId="77777777" w:rsidR="0016658B" w:rsidRDefault="0016658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932"/>
        <w:gridCol w:w="528"/>
        <w:gridCol w:w="1104"/>
        <w:gridCol w:w="1142"/>
        <w:gridCol w:w="864"/>
        <w:gridCol w:w="3002"/>
        <w:gridCol w:w="1080"/>
        <w:gridCol w:w="1382"/>
      </w:tblGrid>
      <w:tr w:rsidR="0016658B" w14:paraId="2397F989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0FFE1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525BE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однородными членами предложения с союзами </w:t>
            </w:r>
            <w:r w:rsidRPr="006247A7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и, а, но</w:t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без союзов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5BD0C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232BB" w14:textId="1D7F6CE6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0DA57" w14:textId="3C816994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53478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A928B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нахождение в тексте предложений с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​ми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4CC1E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76AC5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4253116C" w14:textId="77777777">
        <w:trPr>
          <w:trHeight w:hRule="exact" w:val="348"/>
        </w:trPr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CBAD0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78053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8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2C3EB" w14:textId="77777777" w:rsidR="0016658B" w:rsidRDefault="0016658B"/>
        </w:tc>
      </w:tr>
      <w:tr w:rsidR="0016658B" w14:paraId="57F11D02" w14:textId="77777777">
        <w:trPr>
          <w:trHeight w:hRule="exact" w:val="49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02A3D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Состав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слова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)</w:t>
            </w:r>
          </w:p>
        </w:tc>
      </w:tr>
      <w:tr w:rsidR="0016658B" w14:paraId="24354C64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2AE11" w14:textId="77777777" w:rsidR="0016658B" w:rsidRDefault="006247A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CA1F0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D2CE9" w14:textId="77777777" w:rsidR="0016658B" w:rsidRDefault="006247A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0AD60" w14:textId="4BBC2B2E" w:rsidR="0016658B" w:rsidRDefault="0016658B">
            <w:pPr>
              <w:autoSpaceDE w:val="0"/>
              <w:autoSpaceDN w:val="0"/>
              <w:spacing w:before="76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827B2" w14:textId="0CD16A71" w:rsidR="0016658B" w:rsidRDefault="0016658B">
            <w:pPr>
              <w:autoSpaceDE w:val="0"/>
              <w:autoSpaceDN w:val="0"/>
              <w:spacing w:before="76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7C01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1FA52" w14:textId="77777777" w:rsidR="0016658B" w:rsidRPr="006247A7" w:rsidRDefault="006247A7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похожи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родственные слова, чем они различаются?</w:t>
            </w:r>
          </w:p>
          <w:p w14:paraId="194CD0EA" w14:textId="77777777" w:rsidR="0016658B" w:rsidRDefault="006247A7">
            <w:pPr>
              <w:autoSpaceDE w:val="0"/>
              <w:autoSpaceDN w:val="0"/>
              <w:spacing w:before="20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найти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корень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77288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196DC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3EC4FB5B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06355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F86E7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Однокоренные слова и формы одного и того же слова. Корень, приставка, суффикс </w:t>
            </w:r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—з</w:t>
            </w:r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начимые части слова.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Нулевое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окончание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ознакомление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70948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C064B" w14:textId="27358190" w:rsidR="0016658B" w:rsidRPr="00F8278A" w:rsidRDefault="00F8278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A3DE5" w14:textId="4AB83CD7" w:rsidR="0016658B" w:rsidRPr="00F8278A" w:rsidRDefault="00F8278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53B15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853A6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группами родственных слов, поиск для каждой группы слова, с помощью которого можно объяснить значение родственных 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DB190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1CC3C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5C55132F" w14:textId="77777777">
        <w:trPr>
          <w:trHeight w:hRule="exact" w:val="348"/>
        </w:trPr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B98B8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E8955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8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76E74" w14:textId="77777777" w:rsidR="0016658B" w:rsidRDefault="0016658B"/>
        </w:tc>
      </w:tr>
      <w:tr w:rsidR="0016658B" w14:paraId="60D818E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DD102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пунктуация</w:t>
            </w:r>
            <w:proofErr w:type="spellEnd"/>
          </w:p>
        </w:tc>
      </w:tr>
      <w:tr w:rsidR="0016658B" w14:paraId="542BA3BF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F8A2A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454F5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 правил правописания, изученных в 1 и 2 классах.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C23D4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75A46" w14:textId="3BCCA260" w:rsidR="0016658B" w:rsidRPr="00E50797" w:rsidRDefault="00E5079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 xml:space="preserve">1вход к </w:t>
            </w:r>
            <w:proofErr w:type="gramStart"/>
            <w:r>
              <w:rPr>
                <w:lang w:val="ru-RU"/>
              </w:rPr>
              <w:t>р</w:t>
            </w:r>
            <w:proofErr w:type="gram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F1C99" w14:textId="512038B0" w:rsidR="0016658B" w:rsidRPr="0055041F" w:rsidRDefault="0055041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90C60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C7CD7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группировка слов по месту орфограммы;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E2643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EB03C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45493908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5A7D6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4983C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</w:t>
            </w:r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E0F5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2E275" w14:textId="1CCA3EC7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678FA" w14:textId="15D71A3C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BB376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088E4" w14:textId="77777777" w:rsidR="0016658B" w:rsidRPr="006247A7" w:rsidRDefault="006247A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группировка слов,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написание которых можно объяснить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изученными правилами, и слов, написание которых изученными правилами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объяснить нельзя;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05BA8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92B26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69E778E4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DB4C9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D446E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проверке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собственных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71FC1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A0941" w14:textId="78161D46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1C9CB" w14:textId="036E1074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76003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B4941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развитие контроля: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орфографи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ческих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ошибок (с указанием на их количество и без такого указания);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6073F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0E469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117EAD3C" w14:textId="77777777">
        <w:trPr>
          <w:trHeight w:hRule="exact" w:val="20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5C07B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61FFB" w14:textId="77777777" w:rsidR="0016658B" w:rsidRPr="006247A7" w:rsidRDefault="006247A7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Ознакомление с правилами правописания и их применение: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разделительный твёрдый знак;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непроизносимые согласные в корне слова;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мягкий знак после шипящих на конце имён существительных;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безударные гласные в падежных окончаниях имён существительных (на уровне наблюдения);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предлогов с личными местоимениями;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непроверяемые гласные и согласные (перечень слов в орфографическом словаре учебника);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частицы не с глаголами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585DF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DA3DD" w14:textId="5C2B8A0F" w:rsidR="0016658B" w:rsidRPr="0055041F" w:rsidRDefault="0055041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3425D6" w14:textId="0D5C3E4A" w:rsidR="0016658B" w:rsidRPr="0055041F" w:rsidRDefault="0055041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C4056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CE290" w14:textId="77777777" w:rsidR="0016658B" w:rsidRPr="006247A7" w:rsidRDefault="006247A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группировка слов,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написание которых можно объяснить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изученными правилами, и слов, написание которых изученными правилами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объяснить нельзя;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C4E16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C5611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6E7D4C59" w14:textId="77777777">
        <w:trPr>
          <w:trHeight w:hRule="exact" w:val="350"/>
        </w:trPr>
        <w:tc>
          <w:tcPr>
            <w:tcW w:w="640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88F38" w14:textId="77777777" w:rsidR="0016658B" w:rsidRDefault="006247A7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B2892" w14:textId="77777777" w:rsidR="0016658B" w:rsidRDefault="006247A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43</w:t>
            </w:r>
          </w:p>
        </w:tc>
        <w:tc>
          <w:tcPr>
            <w:tcW w:w="8574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0189F" w14:textId="77777777" w:rsidR="0016658B" w:rsidRDefault="0016658B"/>
        </w:tc>
      </w:tr>
      <w:tr w:rsidR="0016658B" w14:paraId="51A7CEDB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6F091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Морфология</w:t>
            </w:r>
            <w:proofErr w:type="spellEnd"/>
          </w:p>
        </w:tc>
      </w:tr>
      <w:tr w:rsidR="0016658B" w14:paraId="23C0866B" w14:textId="7777777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77BC8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4616C" w14:textId="77777777" w:rsidR="0016658B" w:rsidRPr="006247A7" w:rsidRDefault="006247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Части речи.</w:t>
            </w:r>
          </w:p>
          <w:p w14:paraId="6FEA6E28" w14:textId="77777777" w:rsidR="0016658B" w:rsidRPr="006247A7" w:rsidRDefault="006247A7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Имя существительное: общее значение, вопросы, употребление в речи.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0F38A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BA41D" w14:textId="26CE5262" w:rsidR="0016658B" w:rsidRPr="0055041F" w:rsidRDefault="0055041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3C21A" w14:textId="78A1CB1B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A49E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29A8E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объединение имён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 в группы по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определённому признаку (например, род или число);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01FCA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058EE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</w:tbl>
    <w:p w14:paraId="2BF17656" w14:textId="77777777" w:rsidR="0016658B" w:rsidRDefault="0016658B">
      <w:pPr>
        <w:autoSpaceDE w:val="0"/>
        <w:autoSpaceDN w:val="0"/>
        <w:spacing w:after="0" w:line="14" w:lineRule="exact"/>
      </w:pPr>
    </w:p>
    <w:p w14:paraId="6955954F" w14:textId="77777777" w:rsidR="0016658B" w:rsidRDefault="0016658B">
      <w:pPr>
        <w:sectPr w:rsidR="0016658B">
          <w:pgSz w:w="16840" w:h="11900"/>
          <w:pgMar w:top="284" w:right="640" w:bottom="45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34DF043" w14:textId="77777777" w:rsidR="0016658B" w:rsidRDefault="0016658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932"/>
        <w:gridCol w:w="528"/>
        <w:gridCol w:w="1104"/>
        <w:gridCol w:w="1142"/>
        <w:gridCol w:w="864"/>
        <w:gridCol w:w="3002"/>
        <w:gridCol w:w="1080"/>
        <w:gridCol w:w="1382"/>
      </w:tblGrid>
      <w:tr w:rsidR="0016658B" w14:paraId="460CC99B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6F7C8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C8B66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C966D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3D3A7" w14:textId="71F9BCB2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B717A" w14:textId="14C8FC77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D3DE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D5016" w14:textId="77777777" w:rsidR="0016658B" w:rsidRPr="006247A7" w:rsidRDefault="006247A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грамматическими признаками имён </w:t>
            </w:r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суще​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ствительных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соотнесение сделанных выводов с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 ей в учебнике;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65586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BE77F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33246FFE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F0A4F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B7215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Имена существительные мужского, женского и среднего рода.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4735C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A6132" w14:textId="7D8A282F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F8DA9" w14:textId="6DABB095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A65B5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CBE5F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изменение имён существительных по указанному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признаку;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038D4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0C939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07CF0C96" w14:textId="77777777">
        <w:trPr>
          <w:trHeight w:hRule="exact" w:val="73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92669" w14:textId="77777777" w:rsidR="0016658B" w:rsidRDefault="006247A7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59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35A64" w14:textId="77777777" w:rsidR="0016658B" w:rsidRDefault="006247A7">
            <w:pPr>
              <w:autoSpaceDE w:val="0"/>
              <w:autoSpaceDN w:val="0"/>
              <w:spacing w:before="74" w:after="0" w:line="250" w:lineRule="auto"/>
              <w:ind w:left="72" w:right="288"/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Падеж имён существительных. Определение падежа, в котором употреблено имя существительное.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имён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падежам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числам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F9CC5" w14:textId="77777777" w:rsidR="0016658B" w:rsidRDefault="006247A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E27BA" w14:textId="383493CD" w:rsidR="0016658B" w:rsidRDefault="0016658B">
            <w:pPr>
              <w:autoSpaceDE w:val="0"/>
              <w:autoSpaceDN w:val="0"/>
              <w:spacing w:before="74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6F5A5" w14:textId="5416FBB5" w:rsidR="0016658B" w:rsidRDefault="0016658B">
            <w:pPr>
              <w:autoSpaceDE w:val="0"/>
              <w:autoSpaceDN w:val="0"/>
              <w:spacing w:before="74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A8411" w14:textId="77777777" w:rsidR="0016658B" w:rsidRDefault="0016658B"/>
        </w:tc>
        <w:tc>
          <w:tcPr>
            <w:tcW w:w="3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98B2C" w14:textId="77777777" w:rsidR="0016658B" w:rsidRPr="006247A7" w:rsidRDefault="006247A7">
            <w:pPr>
              <w:autoSpaceDE w:val="0"/>
              <w:autoSpaceDN w:val="0"/>
              <w:spacing w:before="74" w:after="0" w:line="245" w:lineRule="auto"/>
              <w:ind w:left="72" w:right="43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изменение имен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указанным признакам;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CC85D" w14:textId="77777777" w:rsidR="0016658B" w:rsidRDefault="006247A7">
            <w:pPr>
              <w:autoSpaceDE w:val="0"/>
              <w:autoSpaceDN w:val="0"/>
              <w:spacing w:before="74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F6629" w14:textId="77777777" w:rsidR="0016658B" w:rsidRDefault="006247A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422B9623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29A3B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384B4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Имена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существительные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1, 2, 3-го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склонения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86BADF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BA971" w14:textId="10C33F99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0493C" w14:textId="6EA23618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6864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AE30E" w14:textId="77777777" w:rsidR="0016658B" w:rsidRPr="006247A7" w:rsidRDefault="006247A7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изменение имен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указанным признакам;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57AF0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9FD6B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249E0318" w14:textId="77777777">
        <w:trPr>
          <w:trHeight w:hRule="exact" w:val="17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B9342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D1CF3" w14:textId="77777777" w:rsidR="0016658B" w:rsidRPr="006247A7" w:rsidRDefault="006247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C652E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25374" w14:textId="543B479A" w:rsidR="0016658B" w:rsidRPr="0055041F" w:rsidRDefault="0055041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85664" w14:textId="2D6B9930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71E95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D1552" w14:textId="77777777" w:rsidR="0016658B" w:rsidRPr="006247A7" w:rsidRDefault="006247A7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по результатам диалога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таблицы «Части речи», по горизонтали в строках таблицы отражены следующие параметры: «Значение», «Вопросы»,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«Какие признаки не изменяются», «какие признаки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изменя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ются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»;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изменение имен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указанным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признакам;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7A070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2C49F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3AA26ABF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988CF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3245EB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Имя прилагательное: общее значение, вопросы, употребление в речи.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0FE3E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6815E" w14:textId="13E0A0A7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DBBC2" w14:textId="2B7FF4D2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8B553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125AB" w14:textId="77777777" w:rsidR="0016658B" w:rsidRPr="006247A7" w:rsidRDefault="006247A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соотнесением формы имени прилагательного с формой имени существительного, формулирование вывода по результатам наблюдения,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собственных выводов с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информацией в учебнике;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ED5E8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0F562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66F74496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5F96E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EB4D9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      </w:r>
            <w:proofErr w:type="gramStart"/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</w:t>
            </w:r>
            <w:proofErr w:type="gramEnd"/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й</w:t>
            </w:r>
            <w:proofErr w:type="spellEnd"/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-</w:t>
            </w:r>
            <w:proofErr w:type="spellStart"/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ов</w:t>
            </w:r>
            <w:proofErr w:type="spellEnd"/>
            <w:r w:rsidRPr="006247A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-ин</w:t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CB209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6EEDF" w14:textId="66DFE112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68E32" w14:textId="35CA6600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9DBF3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7AD35" w14:textId="77777777" w:rsidR="0016658B" w:rsidRPr="006247A7" w:rsidRDefault="006247A7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соотнесением формы имени прилагательного с формой имени существительного, формулирование вывода по результатам наблюдения,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собственных выводов с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информацией в учебнике;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C7903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B28C2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6B3B1231" w14:textId="77777777">
        <w:trPr>
          <w:trHeight w:hRule="exact" w:val="7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F227A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6.9.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A7B69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имён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D43DC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12B2A" w14:textId="00C676E6" w:rsidR="0016658B" w:rsidRPr="00F8278A" w:rsidRDefault="00F8278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18E5F" w14:textId="30B7EE82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FC17A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E65F8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 на нахождение грамматических признаков имён прилагательных;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AD6A6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98C61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16658B" w14:paraId="7C4E0C10" w14:textId="77777777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5E167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6.10.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51325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Местоимение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общее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представление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C4D67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255E4" w14:textId="1B45C945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5CDD7" w14:textId="5F471FF3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68BE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295E8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ролью местоимений в тексте;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DAF76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114F7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750BA29F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1B4D4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6.11.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2FBF6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Личные местоимения, их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ление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речи. Использование личных местоимений для устранения неоправданных повторов в тексте.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8E921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46BE2" w14:textId="46A19CD8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B8F3A" w14:textId="410AF611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25A8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8625B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ролью местоимений в тексте;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2316D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ED984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16658B" w14:paraId="1254FF7E" w14:textId="77777777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AAFC3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6.12.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5AB60" w14:textId="77777777" w:rsidR="0016658B" w:rsidRPr="006247A7" w:rsidRDefault="006247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C4C0F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2E882F" w14:textId="5C8EBDB8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B3768" w14:textId="7536B1FA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983C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1FBFB" w14:textId="77777777" w:rsidR="0016658B" w:rsidRPr="006247A7" w:rsidRDefault="006247A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грамматическими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признаками глаголов (число, время, род в прошедшем времени), формулирование выводов по результатам наблюдений, соотнесение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выводов с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информацией в учебнике;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CA1FA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ECCD6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14:paraId="61DA3EC4" w14:textId="77777777" w:rsidR="0016658B" w:rsidRDefault="0016658B">
      <w:pPr>
        <w:autoSpaceDE w:val="0"/>
        <w:autoSpaceDN w:val="0"/>
        <w:spacing w:after="0" w:line="14" w:lineRule="exact"/>
      </w:pPr>
    </w:p>
    <w:p w14:paraId="0CA6D5AD" w14:textId="77777777" w:rsidR="0016658B" w:rsidRDefault="0016658B">
      <w:pPr>
        <w:sectPr w:rsidR="0016658B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75FF39C" w14:textId="77777777" w:rsidR="0016658B" w:rsidRDefault="0016658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932"/>
        <w:gridCol w:w="528"/>
        <w:gridCol w:w="1104"/>
        <w:gridCol w:w="1142"/>
        <w:gridCol w:w="864"/>
        <w:gridCol w:w="3002"/>
        <w:gridCol w:w="1080"/>
        <w:gridCol w:w="1382"/>
      </w:tblGrid>
      <w:tr w:rsidR="0016658B" w14:paraId="2535E48E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1967E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6.13.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72C20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Неопределённая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форма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глагола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4A4FC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A3DD4" w14:textId="6B1129FC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29F2C" w14:textId="0C84A934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11475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A8C31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глагола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11CC7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9C421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167CE68F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DE8C4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6.14.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75E21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Настоящее, будущее, прошедшее время глаголов.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2D0EF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63C77" w14:textId="585BDEB8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A5A54" w14:textId="72B0803B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80BBB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6B5CA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времени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глагола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8CA57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76223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16658B" w14:paraId="4F4BE210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5A994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6.15.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7845A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Изменение глаголов по временам, числам. Род глаголов в прошедшем времени.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D7EFB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D60FE" w14:textId="577C26D6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EA2C6" w14:textId="1902E18B" w:rsidR="0016658B" w:rsidRPr="00F8278A" w:rsidRDefault="00F8278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7701A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47E1F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группировка глаголов на основании </w:t>
            </w:r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грамматических признаков;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73BA8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89869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64C45F3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C6BA3" w14:textId="77777777" w:rsidR="0016658B" w:rsidRDefault="006247A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6.16.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A0E4E" w14:textId="77777777" w:rsidR="0016658B" w:rsidRDefault="006247A7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Частица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её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значение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381C2" w14:textId="77777777" w:rsidR="0016658B" w:rsidRDefault="006247A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A487" w14:textId="58CC0DAD" w:rsidR="0016658B" w:rsidRPr="00F8278A" w:rsidRDefault="00F8278A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59999" w14:textId="5B98AFDD" w:rsidR="0016658B" w:rsidRDefault="0016658B">
            <w:pPr>
              <w:autoSpaceDE w:val="0"/>
              <w:autoSpaceDN w:val="0"/>
              <w:spacing w:before="76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25227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69EA0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правильности соотнесения глаголов и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граммати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ческих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характеристик (из числа изученных);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02EBA" w14:textId="77777777" w:rsidR="0016658B" w:rsidRDefault="006247A7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D5DCC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53581A67" w14:textId="77777777">
        <w:trPr>
          <w:trHeight w:hRule="exact" w:val="492"/>
        </w:trPr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55715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AB0E0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53</w:t>
            </w:r>
          </w:p>
        </w:tc>
        <w:tc>
          <w:tcPr>
            <w:tcW w:w="8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03899" w14:textId="77777777" w:rsidR="0016658B" w:rsidRDefault="0016658B"/>
        </w:tc>
      </w:tr>
      <w:tr w:rsidR="0016658B" w14:paraId="09D0B64C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F9C392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речи</w:t>
            </w:r>
            <w:proofErr w:type="spellEnd"/>
          </w:p>
        </w:tc>
      </w:tr>
      <w:tr w:rsidR="0016658B" w14:paraId="7903D5C3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E37A2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91A45" w14:textId="77777777" w:rsidR="0016658B" w:rsidRPr="006247A7" w:rsidRDefault="006247A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Нормы речевого этикета: устное и письменное приглашение, просьба, извинение, благодарность, отказ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1896D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21BEC" w14:textId="0B9F9791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61A5A" w14:textId="048646D5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DE502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7504C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 на определение темы и основной мысли предложенных текстов;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053E5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F3B54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337AF698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C8849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52877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E562A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C69B1" w14:textId="2E5812DA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F7C72" w14:textId="03D7F4E3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616C1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3AEF9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 на определение темы и основной мысли предложенных текстов;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C5D86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CBA12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</w:p>
        </w:tc>
      </w:tr>
      <w:tr w:rsidR="0016658B" w14:paraId="40B0C972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2E596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E6017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93FD3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26A08" w14:textId="0EDA6B14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A695C" w14:textId="6C4AA419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8A797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23C66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построение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речевого высказывания в соответствии с поставленной коммуникативной задачей;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3E84C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3A43F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48468F21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CFBF9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B5CF8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Формулировка и аргументирование собственного мнения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A63F1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90A31" w14:textId="06863804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8B42B" w14:textId="661F9857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4C292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9128F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соотнесение текста и нескольких 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вариан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тов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плана этого текста, обоснование выбора наиболее удачно​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плана;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9E8A4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EBC9D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121D8B18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DB263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17228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нарушенным порядком предложений и абзацев.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53B7A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79415" w14:textId="652425DC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8BE86" w14:textId="36CD441C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61ECCE" w14:textId="7BBAC22E" w:rsidR="0016658B" w:rsidRDefault="0016658B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6514E" w14:textId="77777777" w:rsidR="0016658B" w:rsidRPr="00B3060B" w:rsidRDefault="006247A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различаются тема текста и основная мысль текста? </w:t>
            </w:r>
            <w:r w:rsidRPr="00B3060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 определить тему текста? Как определить основную мысль текста?»;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A1F8F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9A576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686265F4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DC86D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EB3A0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      </w:r>
            <w:r w:rsidRPr="006247A7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и, а, но</w:t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DB32E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FAC13" w14:textId="46B86103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92FDF" w14:textId="2A6E8523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E2A38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686A0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воспроизведение текста в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ствии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заданием: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подробно, выборочно;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7919F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A775F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64B18E1E" w14:textId="77777777">
        <w:trPr>
          <w:trHeight w:hRule="exact" w:val="1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E37CE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7.7.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F9E78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Ключевые слова в тексте.</w:t>
            </w:r>
          </w:p>
          <w:p w14:paraId="7FCF4A1D" w14:textId="77777777" w:rsidR="0016658B" w:rsidRPr="006247A7" w:rsidRDefault="006247A7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B49A6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53CC0" w14:textId="6CF64968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84440" w14:textId="3F6B15BD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F356C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158E8" w14:textId="77777777" w:rsidR="0016658B" w:rsidRPr="006247A7" w:rsidRDefault="006247A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тремя текстами разного типа (повествование, описание,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рассуждение) на одну тему,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выводов об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особенностях каждого из трёх типов текстов;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CB2F8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AA325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161E7E82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60046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7.8.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53C12" w14:textId="77777777" w:rsidR="0016658B" w:rsidRPr="006247A7" w:rsidRDefault="006247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жанром письма, поздравительной открытки, объявления.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E52AF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6DCBD" w14:textId="0A2DD05A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F1E59" w14:textId="1A9EB443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BEE17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98CD9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Комментированное выполнение задания на определение темы и основной мысли предложенных текстов;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D25EB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484FB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14:paraId="2AE7F53A" w14:textId="77777777" w:rsidR="0016658B" w:rsidRDefault="0016658B">
      <w:pPr>
        <w:autoSpaceDE w:val="0"/>
        <w:autoSpaceDN w:val="0"/>
        <w:spacing w:after="0" w:line="14" w:lineRule="exact"/>
      </w:pPr>
    </w:p>
    <w:p w14:paraId="1FB78E29" w14:textId="77777777" w:rsidR="0016658B" w:rsidRDefault="0016658B">
      <w:pPr>
        <w:sectPr w:rsidR="0016658B">
          <w:pgSz w:w="16840" w:h="11900"/>
          <w:pgMar w:top="284" w:right="640" w:bottom="55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FD5776F" w14:textId="77777777" w:rsidR="0016658B" w:rsidRDefault="0016658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932"/>
        <w:gridCol w:w="528"/>
        <w:gridCol w:w="1104"/>
        <w:gridCol w:w="1142"/>
        <w:gridCol w:w="864"/>
        <w:gridCol w:w="3002"/>
        <w:gridCol w:w="1080"/>
        <w:gridCol w:w="1382"/>
      </w:tblGrid>
      <w:tr w:rsidR="0016658B" w14:paraId="7F19D19A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3D48A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7.9.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D653B" w14:textId="77777777" w:rsidR="0016658B" w:rsidRPr="006247A7" w:rsidRDefault="006247A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183FD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16EFB" w14:textId="55761E38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B6695" w14:textId="2F7226CE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B1BFA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D01FC" w14:textId="77777777" w:rsidR="0016658B" w:rsidRPr="006247A7" w:rsidRDefault="006247A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воспроизведение текста в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ствии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заданием: </w:t>
            </w:r>
            <w:r w:rsidRPr="006247A7">
              <w:rPr>
                <w:lang w:val="ru-RU"/>
              </w:rPr>
              <w:br/>
            </w: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подробно, выборочно;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21B48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D60DD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16658B" w14:paraId="0299466F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B008D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7.10.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0E197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Изучающее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ознакомительное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B1276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FD99D" w14:textId="49478C38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C1DF8" w14:textId="58DB22F3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6AD4E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346B4" w14:textId="77777777" w:rsidR="0016658B" w:rsidRDefault="006247A7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различаются тема текста и основная мысль текста?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определить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определить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основную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мысль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C3829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375C2" w14:textId="77777777" w:rsidR="0016658B" w:rsidRDefault="006247A7">
            <w:pPr>
              <w:autoSpaceDE w:val="0"/>
              <w:autoSpaceDN w:val="0"/>
              <w:spacing w:before="78" w:after="0" w:line="245" w:lineRule="auto"/>
              <w:ind w:left="72" w:right="144"/>
            </w:pPr>
            <w:bookmarkStart w:id="1" w:name="_Hlk113961518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  <w:bookmarkEnd w:id="1"/>
          </w:p>
        </w:tc>
      </w:tr>
      <w:tr w:rsidR="0016658B" w14:paraId="788FFC9D" w14:textId="77777777">
        <w:trPr>
          <w:trHeight w:hRule="exact" w:val="348"/>
        </w:trPr>
        <w:tc>
          <w:tcPr>
            <w:tcW w:w="640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FB138" w14:textId="77777777" w:rsidR="0016658B" w:rsidRDefault="006247A7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E8138" w14:textId="77777777" w:rsidR="0016658B" w:rsidRDefault="006247A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</w:t>
            </w:r>
          </w:p>
        </w:tc>
        <w:tc>
          <w:tcPr>
            <w:tcW w:w="8574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023F2" w14:textId="77777777" w:rsidR="0016658B" w:rsidRDefault="0016658B"/>
        </w:tc>
      </w:tr>
      <w:tr w:rsidR="0016658B" w14:paraId="5A2B0330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AFD0F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Лексика</w:t>
            </w:r>
            <w:proofErr w:type="spellEnd"/>
          </w:p>
        </w:tc>
      </w:tr>
      <w:tr w:rsidR="0016658B" w14:paraId="43CBA543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62101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CF1AA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лексическое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FD97B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70B8A" w14:textId="69D89F9D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28E64" w14:textId="367033FC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D6353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84E8F" w14:textId="77777777" w:rsidR="0016658B" w:rsidRPr="006247A7" w:rsidRDefault="006247A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Самостоятельная работа: выписывание значений слов из толкового словаря в учебнике или из толкового словаря на бумажном или электронном носителе;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A6A89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5F884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39EF0EA5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FD5DA" w14:textId="77777777" w:rsidR="0016658B" w:rsidRDefault="006247A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BF639" w14:textId="77777777" w:rsidR="0016658B" w:rsidRPr="006247A7" w:rsidRDefault="006247A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Прямое и переносное значение слова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19D14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40733" w14:textId="09871E3F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4D79E" w14:textId="1FA0063E" w:rsidR="0016658B" w:rsidRDefault="0016658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082B1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2B4A7" w14:textId="77777777" w:rsidR="0016658B" w:rsidRPr="006247A7" w:rsidRDefault="006247A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нахождение в тексте слов в переносном значении;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93C7D" w14:textId="77777777" w:rsidR="0016658B" w:rsidRDefault="006247A7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26EBD" w14:textId="77777777" w:rsidR="0016658B" w:rsidRDefault="006247A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00686ED0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19C72" w14:textId="77777777" w:rsidR="0016658B" w:rsidRDefault="006247A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B8658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Устаревшие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ознакомление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DE25E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2087D" w14:textId="044AD91D" w:rsidR="0016658B" w:rsidRPr="00A82C0F" w:rsidRDefault="00A82C0F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  <w:lang w:val="ru-RU"/>
              </w:rPr>
            </w:pPr>
            <w:r w:rsidRPr="00A82C0F">
              <w:rPr>
                <w:sz w:val="16"/>
                <w:szCs w:val="16"/>
                <w:lang w:val="ru-RU"/>
              </w:rPr>
              <w:t>1кр по итогам года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C832C" w14:textId="591C4A92" w:rsidR="0016658B" w:rsidRDefault="0016658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80E7B5" w14:textId="77777777" w:rsidR="0016658B" w:rsidRDefault="0016658B"/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5D17C" w14:textId="77777777" w:rsidR="0016658B" w:rsidRPr="006247A7" w:rsidRDefault="006247A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устаревших слов с их </w:t>
            </w:r>
            <w:proofErr w:type="spellStart"/>
            <w:proofErr w:type="gram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современ</w:t>
            </w:r>
            <w:proofErr w:type="spell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ными</w:t>
            </w:r>
            <w:proofErr w:type="spellEnd"/>
            <w:proofErr w:type="gramEnd"/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синонимами;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26DDE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DC62C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16658B" w14:paraId="5314E834" w14:textId="77777777">
        <w:trPr>
          <w:trHeight w:hRule="exact" w:val="348"/>
        </w:trPr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FD989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92A8B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8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2138D" w14:textId="77777777" w:rsidR="0016658B" w:rsidRDefault="0016658B"/>
        </w:tc>
      </w:tr>
      <w:tr w:rsidR="0016658B" w14:paraId="44DA4A05" w14:textId="77777777">
        <w:trPr>
          <w:trHeight w:hRule="exact" w:val="348"/>
        </w:trPr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D06E1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DC678" w14:textId="77777777" w:rsidR="0016658B" w:rsidRDefault="006247A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8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3D68A" w14:textId="77777777" w:rsidR="0016658B" w:rsidRDefault="0016658B"/>
        </w:tc>
      </w:tr>
      <w:tr w:rsidR="0016658B" w14:paraId="7ABBB5E6" w14:textId="77777777">
        <w:trPr>
          <w:trHeight w:hRule="exact" w:val="330"/>
        </w:trPr>
        <w:tc>
          <w:tcPr>
            <w:tcW w:w="6400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66C26" w14:textId="77777777" w:rsidR="0016658B" w:rsidRPr="006247A7" w:rsidRDefault="006247A7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FA879" w14:textId="77777777" w:rsidR="0016658B" w:rsidRDefault="006247A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F0C6A" w14:textId="148EA1AC" w:rsidR="0016658B" w:rsidRPr="00A82C0F" w:rsidRDefault="00A82C0F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 xml:space="preserve">8д+1 </w:t>
            </w:r>
            <w:proofErr w:type="spellStart"/>
            <w:proofErr w:type="gramStart"/>
            <w:r>
              <w:rPr>
                <w:lang w:val="ru-RU"/>
              </w:rPr>
              <w:t>кр</w:t>
            </w:r>
            <w:proofErr w:type="spellEnd"/>
            <w:proofErr w:type="gramEnd"/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C0BE9" w14:textId="0E1C8796" w:rsidR="0016658B" w:rsidRPr="00A82C0F" w:rsidRDefault="00A82C0F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 xml:space="preserve">4 </w:t>
            </w:r>
            <w:proofErr w:type="spellStart"/>
            <w:proofErr w:type="gramStart"/>
            <w:r>
              <w:rPr>
                <w:lang w:val="ru-RU"/>
              </w:rPr>
              <w:t>пров</w:t>
            </w:r>
            <w:proofErr w:type="spellEnd"/>
            <w:proofErr w:type="gramEnd"/>
          </w:p>
        </w:tc>
        <w:tc>
          <w:tcPr>
            <w:tcW w:w="6328" w:type="dxa"/>
            <w:gridSpan w:val="4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1B578" w14:textId="77777777" w:rsidR="0016658B" w:rsidRDefault="0016658B"/>
        </w:tc>
      </w:tr>
    </w:tbl>
    <w:p w14:paraId="0E3E3BC2" w14:textId="77777777" w:rsidR="0016658B" w:rsidRDefault="0016658B">
      <w:pPr>
        <w:autoSpaceDE w:val="0"/>
        <w:autoSpaceDN w:val="0"/>
        <w:spacing w:after="0" w:line="14" w:lineRule="exact"/>
      </w:pPr>
    </w:p>
    <w:p w14:paraId="0487370E" w14:textId="77777777" w:rsidR="0016658B" w:rsidRDefault="0016658B">
      <w:pPr>
        <w:sectPr w:rsidR="0016658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257C2B1" w14:textId="77777777" w:rsidR="0016658B" w:rsidRDefault="006247A7" w:rsidP="007235EA">
      <w:pPr>
        <w:autoSpaceDE w:val="0"/>
        <w:autoSpaceDN w:val="0"/>
        <w:spacing w:after="240" w:line="230" w:lineRule="auto"/>
      </w:pPr>
      <w:r>
        <w:rPr>
          <w:rFonts w:ascii="Times New Roman" w:eastAsia="Times New Roman" w:hAnsi="Times New Roman"/>
          <w:b/>
          <w:color w:val="000000"/>
          <w:w w:val="101"/>
          <w:sz w:val="23"/>
        </w:rPr>
        <w:lastRenderedPageBreak/>
        <w:t xml:space="preserve">ПОУРОЧНОЕ ПЛАНИРОВАНИЕ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492"/>
        <w:gridCol w:w="714"/>
        <w:gridCol w:w="1582"/>
        <w:gridCol w:w="1628"/>
        <w:gridCol w:w="1136"/>
        <w:gridCol w:w="1536"/>
      </w:tblGrid>
      <w:tr w:rsidR="0016658B" w14:paraId="245F0508" w14:textId="77777777" w:rsidTr="007235EA">
        <w:trPr>
          <w:trHeight w:hRule="exact" w:val="48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4D965" w14:textId="77777777" w:rsidR="0016658B" w:rsidRDefault="006247A7">
            <w:pPr>
              <w:autoSpaceDE w:val="0"/>
              <w:autoSpaceDN w:val="0"/>
              <w:spacing w:before="96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п/п</w:t>
            </w:r>
          </w:p>
        </w:tc>
        <w:tc>
          <w:tcPr>
            <w:tcW w:w="3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4AA0A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урока</w:t>
            </w:r>
            <w:proofErr w:type="spellEnd"/>
          </w:p>
        </w:tc>
        <w:tc>
          <w:tcPr>
            <w:tcW w:w="3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C443B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часов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27C5A" w14:textId="77777777" w:rsidR="0016658B" w:rsidRDefault="006247A7">
            <w:pPr>
              <w:autoSpaceDE w:val="0"/>
              <w:autoSpaceDN w:val="0"/>
              <w:spacing w:before="96" w:after="0" w:line="262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изучения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95858" w14:textId="77777777" w:rsidR="0016658B" w:rsidRDefault="006247A7">
            <w:pPr>
              <w:autoSpaceDE w:val="0"/>
              <w:autoSpaceDN w:val="0"/>
              <w:spacing w:before="96" w:after="0" w:line="271" w:lineRule="auto"/>
              <w:ind w:left="70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контроля</w:t>
            </w:r>
            <w:proofErr w:type="spellEnd"/>
          </w:p>
        </w:tc>
      </w:tr>
      <w:tr w:rsidR="0016658B" w14:paraId="47840049" w14:textId="77777777" w:rsidTr="007235EA">
        <w:trPr>
          <w:trHeight w:hRule="exact" w:val="80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CE4F" w14:textId="77777777" w:rsidR="0016658B" w:rsidRDefault="0016658B"/>
        </w:tc>
        <w:tc>
          <w:tcPr>
            <w:tcW w:w="3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94B2" w14:textId="77777777" w:rsidR="0016658B" w:rsidRDefault="0016658B"/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0755E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33EA3" w14:textId="77777777" w:rsidR="0016658B" w:rsidRDefault="006247A7">
            <w:pPr>
              <w:autoSpaceDE w:val="0"/>
              <w:autoSpaceDN w:val="0"/>
              <w:spacing w:before="96" w:after="0" w:line="262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работы</w:t>
            </w:r>
            <w:proofErr w:type="spellEnd"/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6C27D" w14:textId="77777777" w:rsidR="0016658B" w:rsidRDefault="006247A7">
            <w:pPr>
              <w:autoSpaceDE w:val="0"/>
              <w:autoSpaceDN w:val="0"/>
              <w:spacing w:before="96" w:after="0" w:line="262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работы</w:t>
            </w:r>
            <w:proofErr w:type="spellEnd"/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15FE" w14:textId="77777777" w:rsidR="0016658B" w:rsidRDefault="0016658B"/>
        </w:tc>
        <w:tc>
          <w:tcPr>
            <w:tcW w:w="1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9048" w14:textId="77777777" w:rsidR="0016658B" w:rsidRDefault="0016658B"/>
        </w:tc>
      </w:tr>
      <w:tr w:rsidR="0016658B" w:rsidRPr="00A07EAD" w14:paraId="1162A696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BBA1A" w14:textId="77777777" w:rsidR="0016658B" w:rsidRPr="005267CB" w:rsidRDefault="005267CB" w:rsidP="005267CB">
            <w:p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  <w:r>
              <w:rPr>
                <w:lang w:val="ru-RU"/>
              </w:rPr>
              <w:t xml:space="preserve"> 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F3929" w14:textId="273F687C" w:rsidR="0016658B" w:rsidRPr="00F55672" w:rsidRDefault="00F55672">
            <w:pPr>
              <w:autoSpaceDE w:val="0"/>
              <w:autoSpaceDN w:val="0"/>
              <w:spacing w:before="96" w:after="0" w:line="271" w:lineRule="auto"/>
              <w:ind w:left="70" w:right="1008"/>
              <w:rPr>
                <w:sz w:val="24"/>
                <w:szCs w:val="24"/>
                <w:lang w:val="ru-RU"/>
              </w:rPr>
            </w:pPr>
            <w:r w:rsidRPr="00F55672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098D5" w14:textId="778A3FEF" w:rsidR="0016658B" w:rsidRPr="00F55672" w:rsidRDefault="00A82C0F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41366" w14:textId="77777777" w:rsidR="0016658B" w:rsidRPr="00F55672" w:rsidRDefault="0016658B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8F8CF" w14:textId="77777777" w:rsidR="0016658B" w:rsidRPr="00F55672" w:rsidRDefault="0016658B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E055A" w14:textId="77777777" w:rsidR="0016658B" w:rsidRPr="00F55672" w:rsidRDefault="0016658B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013C1" w14:textId="4BFA5B56" w:rsidR="0016658B" w:rsidRPr="00F55672" w:rsidRDefault="00B86D54">
            <w:pPr>
              <w:autoSpaceDE w:val="0"/>
              <w:autoSpaceDN w:val="0"/>
              <w:spacing w:before="96" w:after="0" w:line="262" w:lineRule="auto"/>
              <w:ind w:left="70" w:right="576"/>
              <w:rPr>
                <w:lang w:val="ru-RU"/>
              </w:rPr>
            </w:pPr>
            <w:r>
              <w:rPr>
                <w:lang w:val="ru-RU"/>
              </w:rPr>
              <w:t>Устный опрос</w:t>
            </w:r>
          </w:p>
        </w:tc>
      </w:tr>
      <w:tr w:rsidR="0016658B" w14:paraId="35031D23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D894F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953C0" w14:textId="77777777" w:rsidR="0016658B" w:rsidRDefault="00321650"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Предложение. Речь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E9B22" w14:textId="0DC3A7BE" w:rsidR="0016658B" w:rsidRPr="00A82C0F" w:rsidRDefault="00A82C0F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22B89" w14:textId="77777777" w:rsidR="0016658B" w:rsidRDefault="0016658B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D0BD9" w14:textId="77777777" w:rsidR="0016658B" w:rsidRDefault="0016658B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C5EF1" w14:textId="77777777" w:rsidR="0016658B" w:rsidRDefault="0016658B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33EF5" w14:textId="288BEA8E" w:rsidR="0016658B" w:rsidRPr="00B86D54" w:rsidRDefault="00B86D5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Устный опрос, письменный контроль.</w:t>
            </w:r>
          </w:p>
        </w:tc>
      </w:tr>
      <w:tr w:rsidR="0016658B" w:rsidRPr="00A07EAD" w14:paraId="77D5C948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1A347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1B349" w14:textId="77777777" w:rsidR="0016658B" w:rsidRPr="00321650" w:rsidRDefault="00321650">
            <w:pPr>
              <w:autoSpaceDE w:val="0"/>
              <w:autoSpaceDN w:val="0"/>
              <w:spacing w:before="96" w:after="0" w:line="262" w:lineRule="auto"/>
              <w:ind w:left="70" w:right="432"/>
              <w:rPr>
                <w:lang w:val="ru-RU"/>
              </w:rPr>
            </w:pPr>
            <w:r w:rsidRPr="0032165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Текст – единица языка и речи.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7BEDA" w14:textId="2606D780" w:rsidR="0016658B" w:rsidRPr="00321650" w:rsidRDefault="00A82C0F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18809" w14:textId="77777777" w:rsidR="0016658B" w:rsidRPr="00321650" w:rsidRDefault="0016658B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CAF1D" w14:textId="77777777" w:rsidR="0016658B" w:rsidRPr="00321650" w:rsidRDefault="0016658B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6D050" w14:textId="77777777" w:rsidR="0016658B" w:rsidRPr="00321650" w:rsidRDefault="0016658B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272AA" w14:textId="1E98D534" w:rsidR="0016658B" w:rsidRPr="00321650" w:rsidRDefault="00B86D5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16658B" w:rsidRPr="00A07EAD" w14:paraId="6366A26A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7D414" w14:textId="77777777" w:rsidR="0016658B" w:rsidRDefault="006247A7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FE618" w14:textId="77777777" w:rsidR="0016658B" w:rsidRPr="00321650" w:rsidRDefault="00321650">
            <w:pPr>
              <w:autoSpaceDE w:val="0"/>
              <w:autoSpaceDN w:val="0"/>
              <w:spacing w:before="94" w:after="0" w:line="271" w:lineRule="auto"/>
              <w:ind w:left="70" w:right="720"/>
              <w:rPr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Слова, называющие предметы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признаки, действия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B16F7" w14:textId="6F861B2B" w:rsidR="0016658B" w:rsidRPr="00321650" w:rsidRDefault="00A82C0F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CB8F4" w14:textId="77777777" w:rsidR="0016658B" w:rsidRPr="00321650" w:rsidRDefault="0016658B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03D76" w14:textId="77777777" w:rsidR="0016658B" w:rsidRPr="00321650" w:rsidRDefault="0016658B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2A306" w14:textId="77777777" w:rsidR="0016658B" w:rsidRPr="00321650" w:rsidRDefault="0016658B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4D7C6" w14:textId="7A227112" w:rsidR="0016658B" w:rsidRPr="00321650" w:rsidRDefault="00B86D54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16658B" w14:paraId="3308425A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1B464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25224" w14:textId="77777777" w:rsidR="0016658B" w:rsidRDefault="00321650">
            <w:pPr>
              <w:autoSpaceDE w:val="0"/>
              <w:autoSpaceDN w:val="0"/>
              <w:spacing w:before="96" w:after="0" w:line="262" w:lineRule="auto"/>
              <w:ind w:left="70" w:right="288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Распознавание слов по вопросам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62BFB" w14:textId="06CD4061" w:rsidR="0016658B" w:rsidRPr="00A82C0F" w:rsidRDefault="00A82C0F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23499" w14:textId="77777777" w:rsidR="0016658B" w:rsidRDefault="0016658B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8812A" w14:textId="77777777" w:rsidR="0016658B" w:rsidRDefault="0016658B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FE8D8" w14:textId="77777777" w:rsidR="0016658B" w:rsidRDefault="0016658B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49657" w14:textId="75687F13" w:rsidR="0016658B" w:rsidRDefault="00B86D54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14:paraId="4C042F51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E639C1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6.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4290C2" w14:textId="77777777" w:rsidR="00321650" w:rsidRPr="003E7A64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82EAE" w14:textId="0B2B712E" w:rsidR="00321650" w:rsidRPr="00A82C0F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398A4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36D60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7AC47" w14:textId="77777777" w:rsidR="00321650" w:rsidRDefault="00321650" w:rsidP="00321650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91DAC" w14:textId="7914BC4E" w:rsid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:rsidRPr="00A07EAD" w14:paraId="4E4F24DC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981C8D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7.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8C3D2B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Однокоренные слова.</w:t>
            </w:r>
          </w:p>
          <w:p w14:paraId="7C135C54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Звуки и буквы. Гласные буквы </w:t>
            </w:r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е</w:t>
            </w:r>
            <w:proofErr w:type="gramStart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ё, ю, я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A0E30" w14:textId="1CA19E12" w:rsidR="00321650" w:rsidRPr="00321650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EF645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A7CB2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EAB62" w14:textId="77777777" w:rsidR="00321650" w:rsidRPr="00321650" w:rsidRDefault="00321650" w:rsidP="00321650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1859A" w14:textId="5CE2B746" w:rsidR="00321650" w:rsidRP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:rsidRPr="00A07EAD" w14:paraId="4B7992FD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5E370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8.</w:t>
            </w:r>
          </w:p>
        </w:tc>
        <w:tc>
          <w:tcPr>
            <w:tcW w:w="3492" w:type="dxa"/>
            <w:tcMar>
              <w:left w:w="0" w:type="dxa"/>
              <w:right w:w="0" w:type="dxa"/>
            </w:tcMar>
          </w:tcPr>
          <w:p w14:paraId="0D331F86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и слог. Перенос слов.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D175E" w14:textId="7F39E064" w:rsidR="00321650" w:rsidRPr="00321650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65A20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C4388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7A44E" w14:textId="77777777" w:rsidR="00321650" w:rsidRPr="00321650" w:rsidRDefault="00321650" w:rsidP="00321650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70D64" w14:textId="7399DB39" w:rsidR="00321650" w:rsidRP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:rsidRPr="00A07EAD" w14:paraId="43F26F9E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8CFB3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4CD0E" w14:textId="77777777" w:rsidR="00321650" w:rsidRPr="00321650" w:rsidRDefault="00321650" w:rsidP="00321650">
            <w:pPr>
              <w:pStyle w:val="a9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Сочетания </w:t>
            </w:r>
            <w:proofErr w:type="spellStart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жи</w:t>
            </w:r>
            <w:proofErr w:type="spellEnd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, ши, </w:t>
            </w:r>
            <w:proofErr w:type="spellStart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ча</w:t>
            </w:r>
            <w:proofErr w:type="spellEnd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, ща, </w:t>
            </w:r>
            <w:proofErr w:type="gramStart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чу</w:t>
            </w:r>
            <w:proofErr w:type="gramEnd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щу</w:t>
            </w:r>
            <w:proofErr w:type="spellEnd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чн</w:t>
            </w:r>
            <w:proofErr w:type="spellEnd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чк</w:t>
            </w:r>
            <w:proofErr w:type="spellEnd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B99C7" w14:textId="6A6263F2" w:rsidR="00321650" w:rsidRPr="00321650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765B2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A547FD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C78528" w14:textId="77777777" w:rsidR="00321650" w:rsidRPr="00321650" w:rsidRDefault="00321650" w:rsidP="00321650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C3DF9" w14:textId="052BBFDB" w:rsidR="00321650" w:rsidRP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:rsidRPr="00A07EAD" w14:paraId="13F8E422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0EB79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64A17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– показатель мягкости согласных.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5129E" w14:textId="5BA1326C" w:rsidR="00321650" w:rsidRPr="00321650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8356E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68485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6A7B4" w14:textId="77777777" w:rsidR="00321650" w:rsidRPr="00321650" w:rsidRDefault="00321650" w:rsidP="00321650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C5F83" w14:textId="1307F66C" w:rsidR="00321650" w:rsidRP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:rsidRPr="00F55672" w14:paraId="732E8490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4A107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2579F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Входной контрольный диктант с гр. заданием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82C95" w14:textId="28F4FA5A" w:rsidR="00321650" w:rsidRPr="00321650" w:rsidRDefault="00F55672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2FDFC" w14:textId="59352683" w:rsidR="00321650" w:rsidRPr="00321650" w:rsidRDefault="00F55672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68CAE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FCAC7" w14:textId="77777777" w:rsidR="00321650" w:rsidRPr="00321650" w:rsidRDefault="00321650" w:rsidP="00321650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2E66C" w14:textId="1FECF984" w:rsidR="00321650" w:rsidRPr="00321650" w:rsidRDefault="001D441D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диктант</w:t>
            </w:r>
          </w:p>
        </w:tc>
      </w:tr>
      <w:tr w:rsidR="00321650" w14:paraId="79DDD776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08584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F06DF" w14:textId="77777777" w:rsidR="00321650" w:rsidRPr="003E7A64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Разделительный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784C2" w14:textId="52184E92" w:rsidR="00321650" w:rsidRPr="00A82C0F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CE7F6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B87E8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9AA52" w14:textId="77777777" w:rsidR="00321650" w:rsidRDefault="00321650" w:rsidP="00321650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7D9DE" w14:textId="173C708C" w:rsid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14:paraId="09CFA5A7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FC473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04FE9" w14:textId="77777777" w:rsidR="00321650" w:rsidRPr="003E7A64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Звонкие и глухие согласные звуки.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буквами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67935" w14:textId="098B221E" w:rsidR="00321650" w:rsidRPr="00A82C0F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4BEBF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66CB8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5A5B0" w14:textId="77777777" w:rsidR="00321650" w:rsidRDefault="00321650" w:rsidP="00321650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2186B" w14:textId="783146C0" w:rsid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:rsidRPr="00321650" w14:paraId="47755C4B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2B6FB" w14:textId="77777777" w:rsidR="00321650" w:rsidRDefault="00321650" w:rsidP="00321650">
            <w:pPr>
              <w:autoSpaceDE w:val="0"/>
              <w:autoSpaceDN w:val="0"/>
              <w:spacing w:before="9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2A7AE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Ударные и безударные гласные звуки. Обозначение их буквами.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798A7" w14:textId="39A87BAA" w:rsidR="00321650" w:rsidRPr="00321650" w:rsidRDefault="00A82C0F" w:rsidP="00321650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7FB5C" w14:textId="77777777" w:rsidR="00321650" w:rsidRPr="00321650" w:rsidRDefault="00321650" w:rsidP="00321650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2D736" w14:textId="77777777" w:rsidR="00321650" w:rsidRPr="00321650" w:rsidRDefault="00321650" w:rsidP="00321650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6DD7A" w14:textId="77777777" w:rsidR="00321650" w:rsidRPr="00321650" w:rsidRDefault="00321650" w:rsidP="00321650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B6744" w14:textId="49378421" w:rsidR="00321650" w:rsidRPr="00321650" w:rsidRDefault="00B86D54" w:rsidP="00321650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7235EA" w:rsidRPr="00A07EAD" w14:paraId="0865E0DE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272BF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15.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910DB" w14:textId="6CBAD2B0" w:rsidR="007235EA" w:rsidRPr="007235EA" w:rsidRDefault="007235EA" w:rsidP="007235E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Сопоставление правил проверки парных согласных на конце слова и безударных гласных в двусложных словах.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688AFC" w14:textId="0F9D0D64" w:rsidR="007235EA" w:rsidRPr="00321650" w:rsidRDefault="00A82C0F" w:rsidP="007235EA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8AED3" w14:textId="77777777" w:rsidR="007235EA" w:rsidRPr="00321650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7C738" w14:textId="77777777" w:rsidR="007235EA" w:rsidRPr="00321650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27ED7" w14:textId="77777777" w:rsidR="007235EA" w:rsidRPr="00321650" w:rsidRDefault="007235EA" w:rsidP="005F2FC9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8F398" w14:textId="225C12D7" w:rsidR="007235EA" w:rsidRPr="00321650" w:rsidRDefault="00B86D54" w:rsidP="007235EA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7235EA" w:rsidRPr="00F55672" w14:paraId="69DC050C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06589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41E26" w14:textId="77777777" w:rsidR="007235EA" w:rsidRPr="009D63BE" w:rsidRDefault="007235EA" w:rsidP="005F2FC9">
            <w:pPr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D63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Проверочная работа по теме: «Повторение»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5686D" w14:textId="171766A2" w:rsidR="007235EA" w:rsidRPr="00321650" w:rsidRDefault="00A82C0F" w:rsidP="007235EA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40885" w14:textId="77777777" w:rsidR="007235EA" w:rsidRPr="00321650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7B7DF" w14:textId="67135BEF" w:rsidR="007235EA" w:rsidRPr="00321650" w:rsidRDefault="00F55672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5D309" w14:textId="77777777" w:rsidR="007235EA" w:rsidRPr="00321650" w:rsidRDefault="007235EA" w:rsidP="005F2FC9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DBEC2" w14:textId="73EEEEAF" w:rsidR="007235EA" w:rsidRPr="00321650" w:rsidRDefault="001D441D" w:rsidP="007235EA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Проверочная работа</w:t>
            </w:r>
          </w:p>
        </w:tc>
      </w:tr>
      <w:tr w:rsidR="007235EA" w:rsidRPr="00A07EAD" w14:paraId="71003B06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A7EC4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E0423" w14:textId="77777777" w:rsidR="007235EA" w:rsidRPr="00FD5F03" w:rsidRDefault="007235EA" w:rsidP="005F2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в построении предложений и написании слов на изученные правила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191DF" w14:textId="77C91C41" w:rsidR="007235EA" w:rsidRPr="00FD5F03" w:rsidRDefault="00A82C0F" w:rsidP="007235EA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60C14" w14:textId="77777777" w:rsidR="007235EA" w:rsidRPr="00FD5F03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A1CAD" w14:textId="77777777" w:rsidR="007235EA" w:rsidRPr="00FD5F03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B08A4" w14:textId="77777777" w:rsidR="007235EA" w:rsidRPr="00FD5F03" w:rsidRDefault="007235EA" w:rsidP="005F2FC9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755B8" w14:textId="4B4EDF42" w:rsidR="007235EA" w:rsidRPr="00FD5F03" w:rsidRDefault="00B86D54" w:rsidP="007235EA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7235EA" w14:paraId="18E457C3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54473" w14:textId="77777777" w:rsidR="007235EA" w:rsidRPr="007235EA" w:rsidRDefault="007235EA" w:rsidP="005F2FC9">
            <w:pPr>
              <w:autoSpaceDE w:val="0"/>
              <w:autoSpaceDN w:val="0"/>
              <w:spacing w:before="9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FBF93" w14:textId="77777777" w:rsidR="007235EA" w:rsidRPr="007235EA" w:rsidRDefault="007235EA" w:rsidP="005F2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5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Повествовательные, вопросительные, побудительные предложения.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55566" w14:textId="45708F4D" w:rsidR="007235EA" w:rsidRPr="007235EA" w:rsidRDefault="00A82C0F" w:rsidP="005F2FC9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A1294" w14:textId="77777777" w:rsidR="007235EA" w:rsidRPr="007235EA" w:rsidRDefault="007235EA" w:rsidP="005F2FC9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7A085" w14:textId="77777777" w:rsidR="007235EA" w:rsidRPr="007235EA" w:rsidRDefault="007235EA" w:rsidP="005F2FC9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5BF66" w14:textId="77777777" w:rsidR="007235EA" w:rsidRPr="007235EA" w:rsidRDefault="007235EA" w:rsidP="005F2FC9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C5E8E" w14:textId="3F571BCB" w:rsidR="007235EA" w:rsidRPr="007235EA" w:rsidRDefault="00B86D54" w:rsidP="005F2FC9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7235EA" w14:paraId="7C2CA81A" w14:textId="77777777" w:rsidTr="007235EA">
        <w:trPr>
          <w:trHeight w:val="2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79614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15469F" w14:textId="77777777" w:rsidR="007235EA" w:rsidRPr="007235EA" w:rsidRDefault="007235EA" w:rsidP="005F2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5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Восклицательные предложения.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14EE" w14:textId="0A3649ED" w:rsidR="007235EA" w:rsidRPr="007235EA" w:rsidRDefault="00A82C0F" w:rsidP="007235EA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6E020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11A97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6136E" w14:textId="77777777" w:rsidR="007235EA" w:rsidRPr="007235EA" w:rsidRDefault="007235EA" w:rsidP="005F2FC9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45779" w14:textId="18976C25" w:rsidR="007235EA" w:rsidRPr="007235EA" w:rsidRDefault="00B86D54" w:rsidP="007235EA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7235EA" w14:paraId="40722661" w14:textId="77777777" w:rsidTr="007235E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9E3E8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91BDD" w14:textId="77777777" w:rsidR="007235EA" w:rsidRPr="007235EA" w:rsidRDefault="007235EA" w:rsidP="005F2FC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35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Восклицательные предложения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ECC4B" w14:textId="76235B40" w:rsidR="007235EA" w:rsidRPr="007235EA" w:rsidRDefault="00A82C0F" w:rsidP="007235EA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03F60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C0F88" w14:textId="77777777" w:rsidR="007235EA" w:rsidRPr="007235EA" w:rsidRDefault="007235EA" w:rsidP="007235EA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0C9D17" w14:textId="77777777" w:rsidR="007235EA" w:rsidRPr="007235EA" w:rsidRDefault="007235EA" w:rsidP="005F2FC9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3362C" w14:textId="219B32E9" w:rsidR="007235EA" w:rsidRPr="007235EA" w:rsidRDefault="00B86D54" w:rsidP="007235EA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</w:tbl>
    <w:p w14:paraId="76371C65" w14:textId="77777777" w:rsidR="0016658B" w:rsidRPr="00321650" w:rsidRDefault="0016658B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67"/>
        <w:gridCol w:w="3492"/>
        <w:gridCol w:w="714"/>
        <w:gridCol w:w="1582"/>
        <w:gridCol w:w="1628"/>
        <w:gridCol w:w="1136"/>
        <w:gridCol w:w="1536"/>
      </w:tblGrid>
      <w:tr w:rsidR="00321650" w:rsidRPr="00A07EAD" w14:paraId="061F421D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941A2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7AFE8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в тексте разных по цели высказывания и интонации предложений.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418C5" w14:textId="5FBED17A" w:rsidR="00321650" w:rsidRPr="00321650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70DF8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F92C0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D974E" w14:textId="77777777" w:rsidR="00321650" w:rsidRPr="00321650" w:rsidRDefault="00321650" w:rsidP="00321650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27714" w14:textId="798F8709" w:rsidR="00321650" w:rsidRP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16658B" w14:paraId="2D305F6E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81225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D1DD0" w14:textId="77777777" w:rsidR="00321650" w:rsidRPr="003E7A64" w:rsidRDefault="00321650" w:rsidP="0032165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Р.р</w:t>
            </w:r>
            <w:proofErr w:type="spellEnd"/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165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Письменная передача содержания текста, точное употребление слов в предложении.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6A0D7E84" w14:textId="77777777" w:rsidR="0016658B" w:rsidRPr="006247A7" w:rsidRDefault="0016658B">
            <w:pPr>
              <w:autoSpaceDE w:val="0"/>
              <w:autoSpaceDN w:val="0"/>
              <w:spacing w:before="96" w:after="0" w:line="271" w:lineRule="auto"/>
              <w:ind w:left="70" w:right="432"/>
              <w:rPr>
                <w:lang w:val="ru-RU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B7282" w14:textId="5CE2553A" w:rsidR="0016658B" w:rsidRPr="009D63BE" w:rsidRDefault="009D63BE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4B5EE" w14:textId="77777777" w:rsidR="0016658B" w:rsidRDefault="0016658B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4109F" w14:textId="4DE4C83B" w:rsidR="0016658B" w:rsidRPr="009D63BE" w:rsidRDefault="009D63BE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EA78F" w14:textId="77777777" w:rsidR="0016658B" w:rsidRDefault="0016658B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F0644" w14:textId="7A73FCB8" w:rsidR="0016658B" w:rsidRPr="001D441D" w:rsidRDefault="001D441D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Письменный контроль</w:t>
            </w:r>
          </w:p>
        </w:tc>
      </w:tr>
      <w:tr w:rsidR="0016658B" w14:paraId="00DBD6D7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9DB33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AFE01" w14:textId="77777777" w:rsidR="0016658B" w:rsidRPr="006247A7" w:rsidRDefault="00321650">
            <w:pPr>
              <w:autoSpaceDE w:val="0"/>
              <w:autoSpaceDN w:val="0"/>
              <w:spacing w:before="96" w:after="0" w:line="271" w:lineRule="auto"/>
              <w:ind w:left="70" w:right="432"/>
              <w:rPr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 предложения.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F5B56" w14:textId="367720FE" w:rsidR="0016658B" w:rsidRPr="00A82C0F" w:rsidRDefault="00A82C0F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FA618" w14:textId="77777777" w:rsidR="0016658B" w:rsidRDefault="0016658B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3B4DF" w14:textId="77777777" w:rsidR="0016658B" w:rsidRDefault="0016658B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E93CB" w14:textId="77777777" w:rsidR="0016658B" w:rsidRDefault="0016658B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8C936" w14:textId="59C21891" w:rsidR="0016658B" w:rsidRDefault="00B86D54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:rsidRPr="00A07EAD" w14:paraId="3C0D2970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DAEC1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5E1E1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1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установлении связи слов в предложении.</w:t>
            </w:r>
          </w:p>
          <w:p w14:paraId="61A749D1" w14:textId="77777777" w:rsidR="00321650" w:rsidRPr="00321650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7CD9C" w14:textId="13398ACA" w:rsidR="00321650" w:rsidRPr="00321650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7CF16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04AAB" w14:textId="77777777" w:rsidR="00321650" w:rsidRP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D6D7E" w14:textId="77777777" w:rsidR="00321650" w:rsidRPr="00321650" w:rsidRDefault="00321650" w:rsidP="00321650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E5FC7" w14:textId="415C597C" w:rsidR="00321650" w:rsidRP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14:paraId="1757E02D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B86DA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138E1" w14:textId="77777777" w:rsidR="00321650" w:rsidRPr="003E7A64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FE7DB" w14:textId="218E2B0C" w:rsidR="00321650" w:rsidRPr="00A82C0F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E876A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DB297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936D4" w14:textId="77777777" w:rsidR="00321650" w:rsidRDefault="00321650" w:rsidP="00321650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9330B" w14:textId="77F2E13A" w:rsid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14:paraId="11527155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FD426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A7951" w14:textId="77777777" w:rsidR="00321650" w:rsidRPr="003E7A64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CE528" w14:textId="66161FA8" w:rsidR="00321650" w:rsidRPr="00A82C0F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FE303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49566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44371" w14:textId="77777777" w:rsidR="00321650" w:rsidRDefault="00321650" w:rsidP="00321650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C3AA3" w14:textId="4737EF49" w:rsidR="00321650" w:rsidRDefault="00B86D54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321650" w14:paraId="4B696CBA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295DC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BD372" w14:textId="77777777" w:rsidR="00321650" w:rsidRPr="003E7A64" w:rsidRDefault="00321650" w:rsidP="0032165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B6A92" w14:textId="79C967FD" w:rsidR="00321650" w:rsidRPr="00A82C0F" w:rsidRDefault="00A82C0F" w:rsidP="00321650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438AF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F5CA8" w14:textId="77777777" w:rsidR="00321650" w:rsidRDefault="00321650" w:rsidP="00321650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24CA7" w14:textId="77777777" w:rsidR="00321650" w:rsidRDefault="00321650" w:rsidP="00321650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3A8A3" w14:textId="0EBB9E25" w:rsidR="00321650" w:rsidRDefault="00B86D54" w:rsidP="00321650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5E9A7118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CEA9F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1A171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B310F" w14:textId="3EA74DB2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5F175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CC349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CA0B0" w14:textId="77777777" w:rsidR="00FD5F03" w:rsidRDefault="00FD5F03" w:rsidP="00FD5F03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4D3941" w14:textId="14084135" w:rsid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19C314FE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17EF5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063A7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BF807" w14:textId="335C7803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6EFD9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C205C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26308" w14:textId="77777777" w:rsidR="00FD5F03" w:rsidRDefault="00FD5F03" w:rsidP="00FD5F03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DFC41" w14:textId="7408E01E" w:rsid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4F97118B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923C5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30.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E320E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списывание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315BB" w14:textId="71EC6B15" w:rsidR="00FD5F03" w:rsidRPr="009D63BE" w:rsidRDefault="009D63BE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58E30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C8699" w14:textId="5631953C" w:rsidR="00FD5F03" w:rsidRPr="00F55672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4A081" w14:textId="77777777" w:rsidR="00FD5F03" w:rsidRDefault="00FD5F03" w:rsidP="00FD5F03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E57B2" w14:textId="77777777" w:rsidR="00FD5F03" w:rsidRDefault="00FD5F03" w:rsidP="00FD5F03">
            <w:pPr>
              <w:autoSpaceDE w:val="0"/>
              <w:autoSpaceDN w:val="0"/>
              <w:spacing w:before="96" w:after="0" w:line="262" w:lineRule="auto"/>
              <w:ind w:left="70"/>
            </w:pPr>
          </w:p>
        </w:tc>
      </w:tr>
      <w:tr w:rsidR="00FD5F03" w:rsidRPr="00A07EAD" w14:paraId="6E2FE581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8DF14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2FD7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Однокоренные слова; два признака однокоренных слов.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1EFEE" w14:textId="7D74D677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E5E6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90A5C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F3D06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4BB3C" w14:textId="2A0F791C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5E432975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477AE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024C0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ED215" w14:textId="06548919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E650A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722AC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A0BDC" w14:textId="77777777" w:rsidR="00FD5F03" w:rsidRDefault="00FD5F03" w:rsidP="00FD5F03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5B590" w14:textId="078B2D35" w:rsid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74E11859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A46AB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5EDCE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Контрольный словарный диктант</w:t>
            </w: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60D0CFF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об окончании.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68E7E" w14:textId="741C2CEA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56338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C4750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8BE86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1FB43" w14:textId="6545E446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69499776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FF475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21C86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Окончание и его роль в предложении.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D096F" w14:textId="77F40CFB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FCF7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7413B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E39F7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2A826" w14:textId="3146C0CD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6A5B3F5C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48C04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35.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C62DA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Окончание и его роль в предложении.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90029" w14:textId="68A302AD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82339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C2524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98AFA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57BCD" w14:textId="6AD88DED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3F375132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AAF19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C2387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в подборе и написании однокоренных слов.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BDCE3" w14:textId="50AA8CAD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5F16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B6093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4C4E9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312DD" w14:textId="2951C5AA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17CAEB7D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2CBC0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37.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F5466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со словообразовательной ролью приставок и суффиксов в русском языке.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5AA1E" w14:textId="39E39CEB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C0B4E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A70F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CDECC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BDF86" w14:textId="15F04E46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7C45238A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8E76F" w14:textId="77777777" w:rsidR="00FD5F03" w:rsidRPr="006247A7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38.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38309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знаний о суффиксах и приставках как значимых частях слова.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6D7D3" w14:textId="6C07B591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26E54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F5A98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33709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3287D" w14:textId="71931DA9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9616134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16710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39.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B8317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 – значимая часть слова. Образование слов с помощью суффиксов.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0DE9F" w14:textId="7ECD5F7A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96EB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99DE1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A7F15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A00E6" w14:textId="285F4D25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6483E381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AE614" w14:textId="77777777" w:rsidR="00FD5F03" w:rsidRP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</w:p>
          <w:p w14:paraId="63B94D1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57"/>
              <w:rPr>
                <w:lang w:val="ru-RU"/>
              </w:rPr>
            </w:pP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FD55B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значимая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8E802" w14:textId="27D4C96D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9A0C4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96BC7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86C57" w14:textId="77777777" w:rsidR="00FD5F03" w:rsidRDefault="00FD5F03" w:rsidP="00FD5F03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0FE2D" w14:textId="13457958" w:rsid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272C2626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BBFEE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4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ECECC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050F0" w14:textId="2940290D" w:rsidR="00FD5F03" w:rsidRPr="00A82C0F" w:rsidRDefault="00A82C0F" w:rsidP="00FD5F03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DBF15" w14:textId="77777777" w:rsidR="00FD5F03" w:rsidRDefault="00FD5F03" w:rsidP="00FD5F03">
            <w:pPr>
              <w:autoSpaceDE w:val="0"/>
              <w:autoSpaceDN w:val="0"/>
              <w:spacing w:before="94" w:after="0" w:line="230" w:lineRule="auto"/>
              <w:ind w:left="7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875CE" w14:textId="77777777" w:rsidR="00FD5F03" w:rsidRDefault="00FD5F03" w:rsidP="00FD5F03">
            <w:pPr>
              <w:autoSpaceDE w:val="0"/>
              <w:autoSpaceDN w:val="0"/>
              <w:spacing w:before="94" w:after="0" w:line="230" w:lineRule="auto"/>
              <w:ind w:left="70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C05F9" w14:textId="77777777" w:rsidR="00FD5F03" w:rsidRDefault="00FD5F03" w:rsidP="00FD5F03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E0CC1" w14:textId="14D8187C" w:rsidR="00FD5F03" w:rsidRDefault="00B86D54" w:rsidP="00FD5F03">
            <w:pPr>
              <w:autoSpaceDE w:val="0"/>
              <w:autoSpaceDN w:val="0"/>
              <w:spacing w:before="94" w:after="0" w:line="262" w:lineRule="auto"/>
              <w:ind w:left="70"/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F55672" w14:paraId="7B98438D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05811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F8354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Контрольный диктант гр. заданием за 1 четверть.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E10B9" w14:textId="15D4FCBE" w:rsidR="00FD5F03" w:rsidRPr="00FD5F03" w:rsidRDefault="009D63BE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44F90" w14:textId="4736FCD5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D36A7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6A1B9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7161E" w14:textId="2FDD010B" w:rsidR="00FD5F03" w:rsidRPr="00FD5F03" w:rsidRDefault="001D441D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диктант</w:t>
            </w:r>
          </w:p>
        </w:tc>
      </w:tr>
      <w:tr w:rsidR="00FD5F03" w:rsidRPr="00A07EAD" w14:paraId="3FCFFFDF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48371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34C68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</w:t>
            </w:r>
            <w:proofErr w:type="gramStart"/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.. </w:t>
            </w:r>
            <w:proofErr w:type="gramEnd"/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образовании однокоренных слов, разборе предложений по членам.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72120" w14:textId="1D739205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E9F77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88613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C6BD6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1978E" w14:textId="49F957B1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EA0FA6" w:rsidRPr="00A07EAD" w14:paraId="626DA78C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7ED52" w14:textId="77777777" w:rsidR="00EA0FA6" w:rsidRDefault="00EA0FA6" w:rsidP="005267CB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83E6D" w14:textId="77777777" w:rsidR="00EA0FA6" w:rsidRPr="00FD5F03" w:rsidRDefault="00FD5F03" w:rsidP="006247A7">
            <w:pPr>
              <w:autoSpaceDE w:val="0"/>
              <w:autoSpaceDN w:val="0"/>
              <w:spacing w:before="96" w:after="0" w:line="271" w:lineRule="auto"/>
              <w:ind w:left="70" w:right="432"/>
              <w:rPr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образовании однокоренных слов, разборе предложений по членам.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FBB0E" w14:textId="75B5896D" w:rsidR="00EA0FA6" w:rsidRPr="00FD5F03" w:rsidRDefault="00A82C0F" w:rsidP="006247A7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7F1AA" w14:textId="77777777" w:rsidR="00EA0FA6" w:rsidRPr="00FD5F03" w:rsidRDefault="00EA0FA6" w:rsidP="006247A7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EB79C" w14:textId="77777777" w:rsidR="00EA0FA6" w:rsidRPr="00FD5F03" w:rsidRDefault="00EA0FA6" w:rsidP="006247A7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6C600" w14:textId="77777777" w:rsidR="00EA0FA6" w:rsidRPr="00FD5F03" w:rsidRDefault="00EA0FA6" w:rsidP="006247A7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697E2" w14:textId="708266FC" w:rsidR="00EA0FA6" w:rsidRPr="00FD5F03" w:rsidRDefault="00B86D54" w:rsidP="006247A7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0EF80D1E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18CBD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0F132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проверочных и проверяемых слов с парными </w:t>
            </w: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согласными в корне.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1F064" w14:textId="506622F7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01561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0F731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7DB2F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05F62" w14:textId="5A755C72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 xml:space="preserve">Устный опрос, письменный </w:t>
            </w:r>
            <w:r w:rsidRPr="00B86D54">
              <w:rPr>
                <w:lang w:val="ru-RU"/>
              </w:rPr>
              <w:lastRenderedPageBreak/>
              <w:t>контроль.</w:t>
            </w:r>
          </w:p>
        </w:tc>
      </w:tr>
      <w:tr w:rsidR="00FD5F03" w:rsidRPr="00A07EAD" w14:paraId="001703AD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BFB8F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E779E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слов с парными согласными в корне.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F93A3" w14:textId="79584E0B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F804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8CFC7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7D0AD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D25FC" w14:textId="7A44A5B2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77F20F2E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4C723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8418B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слов с глухими и звонкими согласными в конце и в середине слова.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718A1" w14:textId="4BB706EA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8A371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2DAE0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39F63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68BE8" w14:textId="3C040AB4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606AF543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D57FE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55D8C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написании слов с глухими и звонкими согласными.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2BF7D" w14:textId="47910FDB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9138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ED1D9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54753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E1EA8" w14:textId="7EFF2E19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0A46411B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FEA47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B5E97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8948F" w14:textId="26F0BF18" w:rsidR="00FD5F03" w:rsidRPr="009D63BE" w:rsidRDefault="009D63BE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80A4A" w14:textId="19C732B9" w:rsidR="00FD5F03" w:rsidRPr="00E47E8B" w:rsidRDefault="00E47E8B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 xml:space="preserve">Во 2 </w:t>
            </w:r>
            <w:proofErr w:type="spellStart"/>
            <w:proofErr w:type="gramStart"/>
            <w:r>
              <w:rPr>
                <w:lang w:val="ru-RU"/>
              </w:rPr>
              <w:t>четв</w:t>
            </w:r>
            <w:proofErr w:type="spellEnd"/>
            <w:proofErr w:type="gramEnd"/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F98A3" w14:textId="238E4FA6" w:rsidR="00FD5F03" w:rsidRPr="00F55672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FAAAA" w14:textId="77777777" w:rsidR="00FD5F03" w:rsidRDefault="00FD5F03" w:rsidP="00FD5F03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30291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</w:tr>
      <w:tr w:rsidR="00FD5F03" w:rsidRPr="00A07EAD" w14:paraId="050D1209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C66C6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4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F9C16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Работа над ошибками.</w:t>
            </w:r>
          </w:p>
          <w:p w14:paraId="0F53CFE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правильном написании слов с глухими и звонкими согласными в корне.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AED6A" w14:textId="231A1E06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2CCF4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D977D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970FF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0D7A0" w14:textId="689D419B" w:rsidR="00FD5F03" w:rsidRPr="00FD5F03" w:rsidRDefault="00B86D54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56903C25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98EF3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DFC83" w14:textId="414274B9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Упражнение в написании слов с глухими и звонкими согласными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CE737" w14:textId="3BFEA160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ED03F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7BB42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7998E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AE0D5" w14:textId="5F956E7C" w:rsidR="00FD5F03" w:rsidRPr="00FD5F03" w:rsidRDefault="00B86D54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20ABC7B4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03F84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19041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написании слов с глухими и звонкими согласными.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7FDA1" w14:textId="3281A782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9F888" w14:textId="2D6A541C" w:rsidR="00FD5F03" w:rsidRPr="00FD5F03" w:rsidRDefault="001B49C1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 xml:space="preserve">Во2 </w:t>
            </w:r>
            <w:proofErr w:type="spellStart"/>
            <w:proofErr w:type="gramStart"/>
            <w:r>
              <w:rPr>
                <w:lang w:val="ru-RU"/>
              </w:rPr>
              <w:t>тр</w:t>
            </w:r>
            <w:proofErr w:type="spellEnd"/>
            <w:proofErr w:type="gramEnd"/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05A9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701CE3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0F5A0" w14:textId="550B6415" w:rsidR="00FD5F03" w:rsidRPr="00FD5F03" w:rsidRDefault="00B86D54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F55672" w14:paraId="1070398D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9104A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2E729" w14:textId="575D0552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Контрольный диктант гр. заданием по теме «Правописание слов со звонкими и глухими согласными в корне»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AE88A" w14:textId="259245BC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7A50A" w14:textId="7789FA23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33F3C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DA907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A4F48" w14:textId="7335C5A4" w:rsidR="00FD5F03" w:rsidRPr="00FD5F03" w:rsidRDefault="00B86D54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722DC40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C9922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B8F0F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Работа над ошибками.</w:t>
            </w: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Упражнение в правописании слов с глухими и звонкими согласными в корне.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C06E6" w14:textId="3031B2E7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14DDD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50CD9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ABA73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F8A8A" w14:textId="4823E9A3" w:rsidR="00FD5F03" w:rsidRPr="00FD5F03" w:rsidRDefault="00B86D54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B86D54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660131A5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85BE4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A0F1A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Безударные гласные в </w:t>
            </w:r>
            <w:proofErr w:type="gramStart"/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200AF" w14:textId="7DA91F6E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101CF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F2513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E14F2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64B3D" w14:textId="6C18E4B4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27DA8322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A7E43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AC77B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проверяемыми  безударными гласными в корне.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365D1" w14:textId="5C27C528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5DC3D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EFDC9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AB189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97A03" w14:textId="0EA03F8F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0495F3DD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57D9E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0D27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об особенностях проверочных слов и способов проверки.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6893D" w14:textId="7CC375A8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BCA57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E5BFF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C3129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6BE78" w14:textId="66E6CA06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D62BC3F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918EA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D8240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безударными гласными, глухими и звонкими согласными в корне.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AC8C3" w14:textId="71859DF9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4AFD1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9A9A3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D9B58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D639A" w14:textId="61D96E71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5D1C081A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CAAA8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BCCD8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безударными гласными, глухими и звонкими согласными в корне.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E3DD5" w14:textId="2E0A41AF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6D32B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FFAB4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19C64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9695E" w14:textId="626CB4AB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2C069B4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FACD5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6239F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проверке безударных гласных.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16619" w14:textId="5A86A386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6B708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88199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0C6AA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239CE" w14:textId="52F4D6EE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3CCC6CB4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3FE5F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27681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Отработка умения делить текст на части.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8ED3B" w14:textId="7A3C3A6C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1DD60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6B01F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4F8607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5A29F" w14:textId="3C3D7FB8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BA024BF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2FF0C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F380B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Отработка умения делить текст на части.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5B8D1" w14:textId="739A2CE7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FF3F4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EC32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1EEE8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73384" w14:textId="00EDA490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02D1AE1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E8C66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D1D2B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знаний о предложении и написании корня слова.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4B49D" w14:textId="7CB99ADE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1DB80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EAFFD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26BBB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BB14A" w14:textId="0A694142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1C192D19" w14:textId="77777777" w:rsidTr="008554C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D1005" w14:textId="77777777" w:rsidR="00FD5F03" w:rsidRPr="005267CB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C40F7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Слова с безударной гласной </w:t>
            </w:r>
            <w:r w:rsidRPr="00FD5F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проверяемой </w:t>
            </w:r>
            <w:r w:rsidRPr="00FD5F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ё.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549EC" w14:textId="777727B6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1EF3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34DB9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9A141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BF595" w14:textId="4ACBCE4E" w:rsidR="00FD5F03" w:rsidRPr="00FD5F03" w:rsidRDefault="00AE3D1F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</w:tbl>
    <w:p w14:paraId="0CE3D501" w14:textId="77777777" w:rsidR="0016658B" w:rsidRPr="00FD5F03" w:rsidRDefault="0016658B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77"/>
        <w:gridCol w:w="3482"/>
        <w:gridCol w:w="52"/>
        <w:gridCol w:w="662"/>
        <w:gridCol w:w="47"/>
        <w:gridCol w:w="1535"/>
        <w:gridCol w:w="24"/>
        <w:gridCol w:w="1559"/>
        <w:gridCol w:w="45"/>
        <w:gridCol w:w="1089"/>
        <w:gridCol w:w="47"/>
        <w:gridCol w:w="1513"/>
        <w:gridCol w:w="23"/>
        <w:gridCol w:w="10"/>
      </w:tblGrid>
      <w:tr w:rsidR="00FD5F03" w:rsidRPr="00A07EAD" w14:paraId="21C94567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F2E54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  <w:p w14:paraId="13511161" w14:textId="77777777" w:rsidR="00FD5F03" w:rsidRPr="005267CB" w:rsidRDefault="00FD5F03" w:rsidP="00FD5F03"/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466F2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Слова с безударной гласной </w:t>
            </w:r>
            <w:r w:rsidRPr="00FD5F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проверяемой </w:t>
            </w:r>
            <w:r w:rsidRPr="00FD5F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ё.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E07F0" w14:textId="313B7511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35A9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7ACAC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81D72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E8BE2" w14:textId="11FF3514" w:rsidR="00FD5F03" w:rsidRPr="00FD5F03" w:rsidRDefault="00AE3D1F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1AC3E8F9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85443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571FF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Отработка умения подбирать два проверочных слова, оформлять предложения в тексте.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30D71" w14:textId="5106E212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77EAC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33F11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71397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76C55" w14:textId="46E43A88" w:rsidR="00FD5F03" w:rsidRPr="00FD5F03" w:rsidRDefault="00AE3D1F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ABC2419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D681B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FB0DF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двумя безударными гласными.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D1256A" w14:textId="101B9EAA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53B82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8C88F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30A16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6DCA9" w14:textId="57FF1BF2" w:rsidR="00FD5F03" w:rsidRPr="00FD5F03" w:rsidRDefault="00AE3D1F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6861D5E2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1B1B8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4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A321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двумя безударными гласными.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E072C" w14:textId="0EA2963C" w:rsidR="00FD5F03" w:rsidRPr="00FD5F03" w:rsidRDefault="00A82C0F" w:rsidP="00FD5F03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6092F" w14:textId="77777777" w:rsidR="00FD5F03" w:rsidRPr="00FD5F03" w:rsidRDefault="00FD5F03" w:rsidP="00FD5F03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B46FD" w14:textId="77777777" w:rsidR="00FD5F03" w:rsidRPr="00FD5F03" w:rsidRDefault="00FD5F03" w:rsidP="00FD5F03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F1593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B950C" w14:textId="1AB0BEBB" w:rsidR="00FD5F03" w:rsidRPr="00FD5F03" w:rsidRDefault="00AE3D1F" w:rsidP="00FD5F03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FD5F03" w14:paraId="78DC6DC1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727DB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0AD7E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Словарный диктант.</w:t>
            </w:r>
          </w:p>
          <w:p w14:paraId="5D2C5F56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Слова, сходные по звучанию.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258A9" w14:textId="0E6A314D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00CE3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B0A80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EA684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703E0" w14:textId="66436D58" w:rsidR="00FD5F03" w:rsidRPr="00FD5F03" w:rsidRDefault="00AE3D1F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9497603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B8CF5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B78FC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безударными гласными.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D1730" w14:textId="1AF1FE9D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F7CC1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1DCA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B5CF8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A6FA1" w14:textId="594F8505" w:rsidR="00FD5F03" w:rsidRPr="00FD5F03" w:rsidRDefault="00AE3D1F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F55672" w14:paraId="2FC20C52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13B1E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5A23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Контрольный диктант гр. заданием по теме «Правописание слов с проверяемыми безударными гласными в </w:t>
            </w:r>
            <w:proofErr w:type="gramStart"/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корне слова</w:t>
            </w:r>
            <w:proofErr w:type="gramEnd"/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C5021" w14:textId="034DFD71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AAE0C" w14:textId="62007ABE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3D4B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EF22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9BADA" w14:textId="312B4565" w:rsidR="00FD5F03" w:rsidRPr="00FD5F03" w:rsidRDefault="001D441D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диктант</w:t>
            </w:r>
          </w:p>
        </w:tc>
      </w:tr>
      <w:tr w:rsidR="00FD5F03" w:rsidRPr="00A07EAD" w14:paraId="37C77C12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F786F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C219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Работа над ошибками.</w:t>
            </w: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Упражнение  в анализе и составлении текста – описания.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0E9C7" w14:textId="50C183E2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56E48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484B8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44209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64024" w14:textId="50EA23D8" w:rsidR="00FD5F03" w:rsidRPr="00FD5F03" w:rsidRDefault="00AE3D1F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14E704CF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F93F4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BFA8A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проверки слов  с непроизносимыми согласными.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97668F" w14:textId="2AED4D72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66167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38403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C2788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547F9" w14:textId="61C3C84D" w:rsidR="00FD5F03" w:rsidRPr="00FD5F03" w:rsidRDefault="00AE3D1F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3FEC6A7E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03BA8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DA0A7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непроизносимой согласной.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913FC" w14:textId="6CC0C7CF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0AB59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A587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08CB1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25CBC" w14:textId="4628EEC6" w:rsidR="00FD5F03" w:rsidRPr="00FD5F03" w:rsidRDefault="00AE3D1F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AE3D1F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03C7731E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E4793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CD081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списывание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7D9AD" w14:textId="6E61345D" w:rsidR="00FD5F03" w:rsidRPr="00F55672" w:rsidRDefault="00F55672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6A294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7F4B6" w14:textId="4771A8B0" w:rsidR="00FD5F03" w:rsidRPr="00F55672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3C828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2586F" w14:textId="77777777" w:rsidR="00FD5F03" w:rsidRDefault="00FD5F03" w:rsidP="00FD5F03">
            <w:pPr>
              <w:autoSpaceDE w:val="0"/>
              <w:autoSpaceDN w:val="0"/>
              <w:spacing w:before="96" w:after="0" w:line="262" w:lineRule="auto"/>
              <w:ind w:left="70"/>
            </w:pPr>
          </w:p>
        </w:tc>
      </w:tr>
      <w:tr w:rsidR="00FD5F03" w:rsidRPr="00A07EAD" w14:paraId="3C06918A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802BE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DF96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слов типа </w:t>
            </w:r>
            <w:proofErr w:type="gramStart"/>
            <w:r w:rsidRPr="00FD5F0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чудесный</w:t>
            </w:r>
            <w:proofErr w:type="gramEnd"/>
            <w:r w:rsidRPr="00FD5F0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 опасный.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44ED95" w14:textId="3ABE2F49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B43D3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5AF32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EFE30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A3600" w14:textId="0407F5F4" w:rsidR="00FD5F03" w:rsidRPr="00FD5F03" w:rsidRDefault="007A5AE6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F55672" w14:paraId="7A706F4B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A386B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3402F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Проверочная работа по теме «Правописание слов с проверяемыми орфограммами в корне »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20059" w14:textId="28FE12C5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435CB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06FF5" w14:textId="2222B81E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3E138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40BAB" w14:textId="57737548" w:rsidR="00FD5F03" w:rsidRPr="00FD5F03" w:rsidRDefault="001D441D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Проверочная работа</w:t>
            </w:r>
          </w:p>
        </w:tc>
      </w:tr>
      <w:tr w:rsidR="00FD5F03" w:rsidRPr="00A07EAD" w14:paraId="60A15B5E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A77B9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FC83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Работа над ошибками.</w:t>
            </w: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новогоднего поздравления.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03E1F" w14:textId="2D28CA54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BECD4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9320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0BBB6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E2369" w14:textId="15509F16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24C8D504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B1877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6559C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правил о правописании корня.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F2D57" w14:textId="10E6C4F2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B637C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44FB4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2AD6C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3B378" w14:textId="322E07DC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38A8E77D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0CCCD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D9FD9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Сопоставление правил о написании безударных гласных, глухих, звонких и непроизносимых согласных.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A3DB2" w14:textId="001E35E2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DA4DE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A8BE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5D9AF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CF467" w14:textId="5148D2AD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3E788C80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5789B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0B61D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74E48" w14:textId="2205DAE6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2C82B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5F350" w14:textId="3622C810" w:rsidR="00FD5F03" w:rsidRPr="00F55672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407CC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BFEBE" w14:textId="14312087" w:rsidR="00FD5F03" w:rsidRPr="001D441D" w:rsidRDefault="001D441D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Письменный контроль</w:t>
            </w:r>
          </w:p>
        </w:tc>
      </w:tr>
      <w:tr w:rsidR="00FD5F03" w14:paraId="336AE341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2DD4C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07B6F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C2E75" w14:textId="55AB5B15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F363E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0A631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46C15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34A00" w14:textId="02D4E856" w:rsid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09F7FC98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CF4D4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9360A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B1358" w14:textId="29D21F54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1FE98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0EF13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08E48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F4CF5" w14:textId="64071813" w:rsid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0E5B2278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1FF6E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0D8E2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безударных гласных в приставках.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D193D" w14:textId="7D08A62A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E0969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BC93B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385DF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380A5" w14:textId="63927AA2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5F5B69DF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6180E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4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5AF58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написании приставок и безударных гласных в корне.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4B023" w14:textId="4FDB927E" w:rsidR="00FD5F03" w:rsidRPr="00FD5F03" w:rsidRDefault="00A82C0F" w:rsidP="00FD5F03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62195" w14:textId="77777777" w:rsidR="00FD5F03" w:rsidRPr="00FD5F03" w:rsidRDefault="00FD5F03" w:rsidP="00FD5F03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31610" w14:textId="77777777" w:rsidR="00FD5F03" w:rsidRPr="00FD5F03" w:rsidRDefault="00FD5F03" w:rsidP="00FD5F03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241D9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4FA1A" w14:textId="65EB09F3" w:rsidR="00FD5F03" w:rsidRPr="00FD5F03" w:rsidRDefault="007A5AE6" w:rsidP="00FD5F03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73B791AC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97337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5F1B4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64F5F" w14:textId="358FC1B8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FC634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398CC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9B722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351D8" w14:textId="3E791E1D" w:rsid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42683414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C7B41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14B8C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C1905" w14:textId="6707706E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8A284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F89A8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0B47F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79240A" w14:textId="69B4B222" w:rsid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F55672" w14:paraId="6EE9ECDE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2AFB2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B0918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Проверочная работа по теме: «Написание предлогов и приставок».</w:t>
            </w:r>
          </w:p>
          <w:p w14:paraId="41D8B7DC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23A1B" w14:textId="19C18630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BE6B8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ECA33" w14:textId="6F61E600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010EC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6027B" w14:textId="164853FD" w:rsidR="00FD5F03" w:rsidRPr="00FD5F03" w:rsidRDefault="001D441D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Проверочная работа</w:t>
            </w:r>
          </w:p>
        </w:tc>
      </w:tr>
      <w:tr w:rsidR="00FD5F03" w14:paraId="27B8593F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0E5BB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9EBC2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Разделительный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твёрдый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64D7C" w14:textId="23711BD5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79058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97B60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EF202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7125D" w14:textId="317825C6" w:rsid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38B5EC95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48918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C5B4C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и твёрдый разделительные знаки.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75CF0" w14:textId="4545751F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50D12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359FD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FFF6C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6BB22" w14:textId="6287B6E8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09B59A2E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1D2E4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4489A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и твёрдый разделительные знаки.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1F244" w14:textId="14AB0FB0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80EFD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3FC83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B306A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D320B" w14:textId="2CB32850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4556135C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88372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770BF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 правописании разделительных Ъ и Ь.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D4267" w14:textId="01859C39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93C5C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D988B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207E7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6090E" w14:textId="0AD83C03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6D55953A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18FE2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99451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 твёрдом и мягком разделительных знаках.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B9847" w14:textId="7DC6DC8B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DC61D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63D2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4A2F6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C8E22" w14:textId="0F901A87" w:rsidR="00FD5F03" w:rsidRPr="00FD5F03" w:rsidRDefault="007A5AE6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32EBF410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ABAF9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3A152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0AFD7" w14:textId="5107B649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697E9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E8017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4BFE8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3010C" w14:textId="3F746078" w:rsid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14:paraId="34DB2B13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EE753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D2900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ADAA4" w14:textId="2FE8E237" w:rsidR="00FD5F03" w:rsidRPr="00A82C0F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27FF3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353DC" w14:textId="77777777" w:rsid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4FCCE" w14:textId="77777777" w:rsidR="00FD5F03" w:rsidRDefault="00FD5F03" w:rsidP="00FD5F03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35B87" w14:textId="68B96F7A" w:rsid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579ADF12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05A6F" w14:textId="77777777" w:rsid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A28B2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в </w:t>
            </w:r>
            <w:proofErr w:type="spellStart"/>
            <w:proofErr w:type="gramStart"/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</w:t>
            </w:r>
            <w:proofErr w:type="spellEnd"/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</w:t>
            </w:r>
            <w:proofErr w:type="spellEnd"/>
            <w:proofErr w:type="gramEnd"/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частей речи.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7FC5E" w14:textId="143B2DB4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99BD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C139F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97B0E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275B8" w14:textId="26F082F4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A07EAD" w14:paraId="13E662B9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C9D76" w14:textId="77777777" w:rsidR="00FD5F03" w:rsidRP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1B599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существительных, имён прилагательных и глаголов по числам.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080A1" w14:textId="3D54FE13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3765B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0610A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7B09F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FA47F" w14:textId="768934BE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FD5F03" w:rsidRPr="00F55672" w14:paraId="40C5D504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60ABC" w14:textId="77777777" w:rsidR="00FD5F03" w:rsidRP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67243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Контрольный диктант гр. заданием по теме: «Части речи».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A555F" w14:textId="3045A067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9FFF8" w14:textId="7A275566" w:rsidR="00FD5F03" w:rsidRPr="00FD5F03" w:rsidRDefault="00F55672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D9AA6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285B4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03B76" w14:textId="49D1B3C9" w:rsidR="00FD5F03" w:rsidRPr="00FD5F03" w:rsidRDefault="001D441D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диктант</w:t>
            </w:r>
          </w:p>
        </w:tc>
      </w:tr>
      <w:tr w:rsidR="00FD5F03" w:rsidRPr="00A07EAD" w14:paraId="07E71433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9C84F" w14:textId="77777777" w:rsidR="00FD5F03" w:rsidRPr="00FD5F03" w:rsidRDefault="00FD5F03" w:rsidP="00FD5F03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6279C" w14:textId="77777777" w:rsidR="00FD5F03" w:rsidRPr="003E7A64" w:rsidRDefault="00FD5F03" w:rsidP="00FD5F03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proofErr w:type="spellEnd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над</w:t>
            </w:r>
            <w:proofErr w:type="spellEnd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ошибками</w:t>
            </w:r>
            <w:proofErr w:type="spellEnd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72BA6C41" w14:textId="77777777" w:rsidR="00FD5F03" w:rsidRPr="00FD5F03" w:rsidRDefault="00FD5F03" w:rsidP="00FD5F0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 и их правильное употребление.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7E415" w14:textId="00A3F4C6" w:rsidR="00FD5F03" w:rsidRPr="00FD5F03" w:rsidRDefault="00A82C0F" w:rsidP="00FD5F0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5FE2E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4EAA1" w14:textId="77777777" w:rsidR="00FD5F03" w:rsidRPr="00FD5F03" w:rsidRDefault="00FD5F03" w:rsidP="00FD5F03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9D3A4" w14:textId="77777777" w:rsidR="00FD5F03" w:rsidRPr="00FD5F03" w:rsidRDefault="00FD5F03" w:rsidP="00FD5F03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91A6A" w14:textId="14E31ACE" w:rsidR="00FD5F03" w:rsidRPr="00FD5F03" w:rsidRDefault="007A5AE6" w:rsidP="00FD5F03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296E5B70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EAB23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4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849EA" w14:textId="77777777" w:rsidR="008B2714" w:rsidRPr="008B2714" w:rsidRDefault="008B2714" w:rsidP="007235E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и его роль в речи.</w:t>
            </w:r>
            <w:r w:rsidR="007235EA"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85492" w14:textId="2CF2098D" w:rsidR="008B2714" w:rsidRPr="008B2714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15894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00333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7A8C5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28753" w14:textId="6A106E39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13CFA1F4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9AD4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E60E7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существительные, отвечающие на вопрос </w:t>
            </w:r>
            <w:r w:rsidRPr="008B27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кто</w:t>
            </w:r>
            <w:proofErr w:type="gramStart"/>
            <w:r w:rsidRPr="008B27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существительные, отвечающие на вопрос </w:t>
            </w:r>
            <w:r w:rsidRPr="008B27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что?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845FF" w14:textId="5C6533D9" w:rsidR="008B2714" w:rsidRPr="008B2714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23DCE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9A61B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64256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BAE04" w14:textId="1A51B2C5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36FE8C8E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4C098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D4E7A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Большая буква в именах собственных.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86E32" w14:textId="3182F811" w:rsidR="008B2714" w:rsidRPr="008B2714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83FC5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3269C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F16E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70317" w14:textId="0225669D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057A8433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2FF85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18CA7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Большая буква в именах собственных.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D9565" w14:textId="08737973" w:rsidR="008B2714" w:rsidRPr="008B2714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91C68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39E04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1F04B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C5C37" w14:textId="77CD80B1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7B23588E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E4050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62836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16FB7" w14:textId="5106D903" w:rsidR="008B2714" w:rsidRPr="00A82C0F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79FFE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184F4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64886" w14:textId="77777777" w:rsidR="008B2714" w:rsidRDefault="008B2714" w:rsidP="008B2714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92C40" w14:textId="26201903" w:rsid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73308205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94077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AD8E3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рода имени существительного, которое стоит  во множественном числе.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F7D7D" w14:textId="0EC036B0" w:rsidR="008B2714" w:rsidRPr="008B2714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E1C86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8FAAC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588F4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3C4C4" w14:textId="1728061D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06AB3224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8EC75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41B0C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рода имён существительных в  тексте.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E6D54" w14:textId="7EFEB54E" w:rsidR="008B2714" w:rsidRPr="008B2714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524C7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0CA79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45840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A765B" w14:textId="13F038F4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2B74EFF6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F4194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3B4F1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Родовые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окончания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143DE" w14:textId="0C7E7A75" w:rsidR="008B2714" w:rsidRPr="00A82C0F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5459C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C40B9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BC4E3" w14:textId="77777777" w:rsidR="008B2714" w:rsidRDefault="008B2714" w:rsidP="008B2714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CFD7A" w14:textId="63D5C002" w:rsid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509888AC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68483" w14:textId="77777777" w:rsidR="008B2714" w:rsidRPr="00FD5F03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66EC2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существительных по числам.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3C1CD" w14:textId="6B2C9D90" w:rsidR="008B2714" w:rsidRPr="008B2714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E873A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686EC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2F72E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18BAF" w14:textId="52105BF7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1DFCECA2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C00EFF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5267CB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  <w:p w14:paraId="110BFE51" w14:textId="77777777" w:rsidR="008B2714" w:rsidRPr="00FD5F03" w:rsidRDefault="008B2714" w:rsidP="008B2714">
            <w:pPr>
              <w:tabs>
                <w:tab w:val="left" w:pos="396"/>
              </w:tabs>
            </w:pPr>
            <w:r>
              <w:tab/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82D50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изменении имён существительных по числам.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F1F44" w14:textId="29A58CF5" w:rsidR="008B2714" w:rsidRPr="008B2714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F5F4D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7E085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D161A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5975F" w14:textId="5F3902A7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0535B095" w14:textId="77777777" w:rsidTr="005F2FC9">
        <w:trPr>
          <w:gridAfter w:val="2"/>
          <w:wAfter w:w="33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EC385" w14:textId="77777777" w:rsidR="008B2714" w:rsidRP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F6F6D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окончаний имен существительных в зависимости от связи с другим словом.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28595" w14:textId="4F1D5F5B" w:rsidR="008B2714" w:rsidRPr="00A82C0F" w:rsidRDefault="00A82C0F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B8EEE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70637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6704D" w14:textId="77777777" w:rsidR="008B2714" w:rsidRDefault="008B2714" w:rsidP="008B2714"/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F31C8" w14:textId="1A80C88F" w:rsid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445D81D4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3FF65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9B988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Отработка умения склонять имена существительные в единственном числе.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F695B" w14:textId="28EB2CF8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97E74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52367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D240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DC50E" w14:textId="2D24DAD9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14:paraId="3DD90A6F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A7064" w14:textId="77777777" w:rsidR="008B2714" w:rsidRP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68605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определении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падежей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0318D" w14:textId="6128E4A8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9CFDC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7D209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17611" w14:textId="77777777" w:rsidR="008B2714" w:rsidRDefault="008B2714" w:rsidP="008B2714"/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B5002" w14:textId="65E9638F" w:rsidR="008B2714" w:rsidRPr="006247A7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083EA0DD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21685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6D020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определении падежей имени существительного.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B0D00" w14:textId="78D8F491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EADBC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C057F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BD13F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73E52" w14:textId="2A2B9580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14:paraId="52174455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E064A" w14:textId="77777777" w:rsidR="008B2714" w:rsidRP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43413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EAC05" w14:textId="52041CEB" w:rsidR="008B2714" w:rsidRPr="00F55672" w:rsidRDefault="00F5567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A23F8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2A701" w14:textId="02D64EBF" w:rsidR="008B2714" w:rsidRPr="00F55672" w:rsidRDefault="00F55672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D96E6" w14:textId="77777777" w:rsidR="008B2714" w:rsidRDefault="008B2714" w:rsidP="008B2714"/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2BE9D" w14:textId="54A763CE" w:rsidR="008B2714" w:rsidRPr="001D441D" w:rsidRDefault="001D441D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Письменный контроль</w:t>
            </w:r>
          </w:p>
        </w:tc>
      </w:tr>
      <w:tr w:rsidR="008B2714" w14:paraId="7B042A0E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54CAA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B0328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proofErr w:type="spellEnd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над</w:t>
            </w:r>
            <w:proofErr w:type="spellEnd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ошибками</w:t>
            </w:r>
            <w:proofErr w:type="spellEnd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1334D081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определении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падежей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F9677" w14:textId="362B6253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C3682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40CFF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3382C" w14:textId="77777777" w:rsidR="008B2714" w:rsidRDefault="008B2714" w:rsidP="008B2714"/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EF044" w14:textId="0A66D409" w:rsidR="008B2714" w:rsidRPr="006247A7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160C32D6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E549E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12337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на конце существительных после шипящих.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0CB72" w14:textId="3967E989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9C5C9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55CC1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41C73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4346E" w14:textId="161529F4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1C4C050C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6EB2B" w14:textId="77777777" w:rsidR="008B2714" w:rsidRP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8D000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написании слов с шипящими на конце.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061BF" w14:textId="62770F60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2BCBE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FB57E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26EF9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83C3E" w14:textId="23FB22C3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F55672" w14:paraId="6418271D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A4DC4" w14:textId="77777777" w:rsidR="008B2714" w:rsidRP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618B8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Контрольный диктант гр. заданием по теме «Имя существительное» 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F0D61" w14:textId="7297B406" w:rsidR="008B2714" w:rsidRPr="008B2714" w:rsidRDefault="00F5567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12777" w14:textId="40E244B1" w:rsidR="008B2714" w:rsidRPr="008B2714" w:rsidRDefault="00F55672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3E947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93BF5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E06D0" w14:textId="75BE8150" w:rsidR="008B2714" w:rsidRPr="008B2714" w:rsidRDefault="001D441D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диктант</w:t>
            </w:r>
          </w:p>
        </w:tc>
      </w:tr>
      <w:tr w:rsidR="008B2714" w:rsidRPr="00A07EAD" w14:paraId="7D720E9B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15D4D" w14:textId="77777777" w:rsidR="008B2714" w:rsidRP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51DAE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Работа над ошибками</w:t>
            </w: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знаний об именах существительных.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0535C" w14:textId="0C95B137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ABE47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269B6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E1C46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F62E6" w14:textId="5539E27C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14:paraId="4A399AA9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75695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158C8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7FBE0" w14:textId="65BC4E90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686BC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BA347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3B17D" w14:textId="77777777" w:rsidR="008B2714" w:rsidRDefault="008B2714" w:rsidP="008B2714"/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CC1F6" w14:textId="3E977BA4" w:rsidR="008B2714" w:rsidRPr="006247A7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119864A9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F2A40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4AAEC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в речи имен прилагательных.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DF91F" w14:textId="041EE460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B0EDA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58CF4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D1242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2287E" w14:textId="718E5D38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7476B601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A56AD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BF5EE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– синонимы и прилагательные – антонимы.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65F16" w14:textId="302BE63B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AAE9A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91B19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136B1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C0F61" w14:textId="2601644B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053595D8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1464B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25D86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– описание.</w:t>
            </w:r>
            <w:r w:rsidRPr="008B27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Контрольный словарный диктант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AB2F3" w14:textId="1F2C377B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FE2E0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F99F9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29CD5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753C5" w14:textId="621E5044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1BC99C6A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23ACF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71201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знаний об имени прилагательном</w:t>
            </w: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AA57B" w14:textId="7E593F8C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B0F91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0E3C5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F0250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8A549" w14:textId="1AF0D19C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7A5AE6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1A8EF714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25F82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6BF44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прилагательных по родам.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460A7" w14:textId="40E7E435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CD56B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408D2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31471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40DB7" w14:textId="5EAFEB02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555133C9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98CAF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70E48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прилагательных по родам.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BD1F8" w14:textId="1B2A92F5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31400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3160C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1A039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CB10E" w14:textId="72C8FA54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25AF853B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3C8DB9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5B4AB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родовых окончаний имён прилагательных.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0E262" w14:textId="4B548257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99068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5D892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23D5E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9214E" w14:textId="7F50FDD5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33B268FC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6DE61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4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E270D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прилагательных по числам.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CE235" w14:textId="04192C6F" w:rsidR="008B2714" w:rsidRPr="008B2714" w:rsidRDefault="00716FC2" w:rsidP="008B2714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EE5D9" w14:textId="77777777" w:rsidR="008B2714" w:rsidRPr="008B2714" w:rsidRDefault="008B2714" w:rsidP="008B271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45A1A" w14:textId="77777777" w:rsidR="008B2714" w:rsidRPr="008B2714" w:rsidRDefault="008B2714" w:rsidP="008B271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147A1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59719" w14:textId="17C3935D" w:rsidR="008B2714" w:rsidRPr="008B2714" w:rsidRDefault="007A5AE6" w:rsidP="008B2714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F55672" w14:paraId="70B87774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24949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26922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Контрольный диктант гр. заданием по теме «Имя прилагательное» 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8219A" w14:textId="35AF9EB6" w:rsidR="008B2714" w:rsidRPr="008B2714" w:rsidRDefault="009D63BE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E127E" w14:textId="2D6879D2" w:rsidR="008B2714" w:rsidRPr="008B2714" w:rsidRDefault="009D63BE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86E3A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963B0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22EC2" w14:textId="5C423C77" w:rsidR="008B2714" w:rsidRPr="008B2714" w:rsidRDefault="001D441D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диктант</w:t>
            </w:r>
          </w:p>
        </w:tc>
      </w:tr>
      <w:tr w:rsidR="008B2714" w14:paraId="3131A7CC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B9912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C3229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proofErr w:type="spellEnd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над</w:t>
            </w:r>
            <w:proofErr w:type="spellEnd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i/>
                <w:sz w:val="24"/>
                <w:szCs w:val="24"/>
              </w:rPr>
              <w:t>ошибками</w:t>
            </w:r>
            <w:proofErr w:type="spellEnd"/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D3B03" w14:textId="54CA5638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DE67E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021C0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BA283" w14:textId="77777777" w:rsidR="008B2714" w:rsidRDefault="008B2714" w:rsidP="008B2714"/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63450" w14:textId="364CF5B6" w:rsid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02D01113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F0291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25D20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окончаний имён прилагательных во множественном числе.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7668" w14:textId="715A8F83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A4F32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CFBB7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1916A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48C1D" w14:textId="1DB99540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3852CF3C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BC5E5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39A51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правописании окончаний имён прилагательных.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3E1C6" w14:textId="3A408761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93EA7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5385A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FAA90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F364B" w14:textId="11B35F69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7EC55611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51187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E54FC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об имени прилагательном.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F4BCB" w14:textId="58967891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B9B84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9D898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6F731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5E093" w14:textId="78EEA559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04FAEB20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3D53D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88A29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об имени прилагательном.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90A42" w14:textId="1F9C34D6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B44C4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9F549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3C271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7497C" w14:textId="4FCE1503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721BA7D6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ACC45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1B3BE7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Глагол, его роль в языке.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5AF50" w14:textId="46A3A745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351D9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7DE1B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07757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F3406" w14:textId="78818295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7A278B48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2BEE5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21E4C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131E9" w14:textId="0F54DE62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48B7E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81E10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63BFC" w14:textId="77777777" w:rsidR="008B2714" w:rsidRDefault="008B2714" w:rsidP="008B2714"/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7E2E0" w14:textId="31315DB1" w:rsidR="008B2714" w:rsidRDefault="007A5AE6" w:rsidP="008B2714">
            <w:pPr>
              <w:autoSpaceDE w:val="0"/>
              <w:autoSpaceDN w:val="0"/>
              <w:spacing w:before="96" w:after="0" w:line="230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42E469CB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7362D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64147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– синонимы и глаголы – антонимы.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30DF9" w14:textId="45E400AF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BC061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0288C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05E7F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60D99" w14:textId="0BB36B48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 xml:space="preserve">Устный опрос, письменный </w:t>
            </w:r>
            <w:r w:rsidRPr="007A5AE6">
              <w:rPr>
                <w:lang w:val="ru-RU"/>
              </w:rPr>
              <w:lastRenderedPageBreak/>
              <w:t>контроль.</w:t>
            </w:r>
          </w:p>
        </w:tc>
      </w:tr>
      <w:tr w:rsidR="008B2714" w:rsidRPr="00A07EAD" w14:paraId="480F918D" w14:textId="77777777" w:rsidTr="005F2FC9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B67F6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032B0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глаголов в прямом и переносном смысле.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5807A" w14:textId="56FB246C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E896F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B3B3E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CA425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20B7D" w14:textId="5A035799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8B2714" w14:paraId="1EA983BC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FB195" w14:textId="77777777" w:rsidR="008B2714" w:rsidRP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rPr>
                <w:lang w:val="ru-RU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C4F0F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рассуждение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1D98D" w14:textId="7BB11DD2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3CDA9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5CB9F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17D17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8852A" w14:textId="6A3CA521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19FF815B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F9737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9039B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числам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C16FE" w14:textId="54D1F248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AE544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A371F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17CCD" w14:textId="77777777" w:rsidR="008B2714" w:rsidRDefault="008B2714" w:rsidP="008B2714"/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D8477" w14:textId="23670C17" w:rsid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0C34D111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23568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7BD36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числа глагола. Изменение глаголов по числам.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27FC9" w14:textId="15488AB4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CFA38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7F2AA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536B5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07426" w14:textId="4DAB614F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0FE21D3B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524EF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4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6C1A9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04C41" w14:textId="1C162EA1" w:rsidR="008B2714" w:rsidRPr="009D63BE" w:rsidRDefault="009D63BE" w:rsidP="008B2714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A4DFB" w14:textId="77777777" w:rsidR="008B2714" w:rsidRDefault="008B2714" w:rsidP="008B2714">
            <w:pPr>
              <w:autoSpaceDE w:val="0"/>
              <w:autoSpaceDN w:val="0"/>
              <w:spacing w:before="94" w:after="0" w:line="230" w:lineRule="auto"/>
              <w:ind w:left="70"/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4D1B" w14:textId="1A0798F4" w:rsidR="008B2714" w:rsidRPr="009D63BE" w:rsidRDefault="009D63BE" w:rsidP="008B2714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0E41E" w14:textId="77777777" w:rsidR="008B2714" w:rsidRDefault="008B2714" w:rsidP="008B2714"/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C2E8A" w14:textId="72B3989C" w:rsidR="008B2714" w:rsidRDefault="001D441D" w:rsidP="008B2714">
            <w:pPr>
              <w:autoSpaceDE w:val="0"/>
              <w:autoSpaceDN w:val="0"/>
              <w:spacing w:before="94" w:after="0" w:line="262" w:lineRule="auto"/>
              <w:ind w:left="70"/>
            </w:pPr>
            <w:r w:rsidRPr="001D441D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6B9A905E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823A4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C4829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Работа над ошибками. </w:t>
            </w: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 глагола.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910DC" w14:textId="1AFDC700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871BB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FFA68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66211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5CEA70" w14:textId="50387BBD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7B205CE3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16381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3215C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 временных формах глагола.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38390" w14:textId="14C819E7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B0D8C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377D2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88377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82D59" w14:textId="6DE3EA79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122866BD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85B17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B471E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распознавании времени глагола.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4017F" w14:textId="5B9670A8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A366F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71D3D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969A0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60F5F" w14:textId="16DB8B3F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7A5AE6" w14:paraId="3C133F4D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A0F1E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2BD0D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Неопределённая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B7CAE" w14:textId="356CD0A6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AFAB4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0768C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0CAAD" w14:textId="77777777" w:rsidR="008B2714" w:rsidRDefault="008B2714" w:rsidP="008B2714"/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C2563" w14:textId="34CDEB26" w:rsidR="008B2714" w:rsidRPr="007A5AE6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0BCFBF10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03C06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B7DDB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Неопределённая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825EE" w14:textId="172ABAB2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4008A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5893F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F0AED" w14:textId="77777777" w:rsidR="008B2714" w:rsidRDefault="008B2714" w:rsidP="008B2714"/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32C84" w14:textId="7348E88C" w:rsid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16FEAB1D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18CFF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AF7B7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временам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E0299" w14:textId="5D48ED58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65642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82866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2A5CD" w14:textId="77777777" w:rsidR="008B2714" w:rsidRDefault="008B2714" w:rsidP="008B2714"/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F6DA7" w14:textId="0321A701" w:rsid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14:paraId="6216CA57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72C5C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DA170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временам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6FB43" w14:textId="6C83CBB4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20E50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BC5CA" w14:textId="77777777" w:rsid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FFAF18" w14:textId="77777777" w:rsidR="008B2714" w:rsidRDefault="008B2714" w:rsidP="008B2714"/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D2E51" w14:textId="1C40FE82" w:rsid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6F0B08D7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D619F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6C775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в определение времени глагола.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EC445" w14:textId="51C62907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C7311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73183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33C5D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FAA75" w14:textId="1915D4D2" w:rsidR="008B2714" w:rsidRPr="008B2714" w:rsidRDefault="007A5AE6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  <w:tr w:rsidR="008B2714" w:rsidRPr="00F55672" w14:paraId="1077DEDC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F251B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F402A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Проверочная работа по теме: «Изменение глагола по временам».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D96C7" w14:textId="3083808A" w:rsidR="008B2714" w:rsidRPr="008B2714" w:rsidRDefault="009D63BE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E0C2A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55FC2" w14:textId="3FE6F4F1" w:rsidR="008B2714" w:rsidRPr="008B2714" w:rsidRDefault="009D63BE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7474F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74D28" w14:textId="416F6845" w:rsidR="008B2714" w:rsidRPr="008B2714" w:rsidRDefault="001D441D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Проверочная работа</w:t>
            </w:r>
          </w:p>
        </w:tc>
      </w:tr>
      <w:tr w:rsidR="008B2714" w:rsidRPr="00A07EAD" w14:paraId="4E690CA6" w14:textId="77777777" w:rsidTr="005F2FC9">
        <w:trPr>
          <w:gridAfter w:val="1"/>
          <w:wAfter w:w="10" w:type="dxa"/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D63E7" w14:textId="77777777" w:rsidR="008B2714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E87C8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над изменением по родам глаголов прошедшего времени.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BEEF5" w14:textId="3A20C623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AE4AD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3991C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5C654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6416E" w14:textId="22F08667" w:rsidR="008B2714" w:rsidRPr="008B2714" w:rsidRDefault="007A5AE6" w:rsidP="008B2714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7A5AE6">
              <w:rPr>
                <w:lang w:val="ru-RU"/>
              </w:rPr>
              <w:t>Устный опрос, письменный контроль.</w:t>
            </w:r>
          </w:p>
        </w:tc>
      </w:tr>
    </w:tbl>
    <w:p w14:paraId="2F172787" w14:textId="77777777" w:rsidR="0016658B" w:rsidRPr="008B2714" w:rsidRDefault="0016658B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699"/>
        <w:gridCol w:w="3355"/>
        <w:gridCol w:w="714"/>
        <w:gridCol w:w="1582"/>
        <w:gridCol w:w="1628"/>
        <w:gridCol w:w="1136"/>
        <w:gridCol w:w="1536"/>
      </w:tblGrid>
      <w:tr w:rsidR="008B2714" w:rsidRPr="00A07EAD" w14:paraId="484F0AA9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43D1D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93790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Употребление глаголов </w:t>
            </w: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прошедшего времени. Правописание глаголов с приставками.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5415D" w14:textId="165E0954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lastRenderedPageBreak/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97383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1438D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965B2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F1FAD" w14:textId="363BC714" w:rsidR="008B2714" w:rsidRPr="008B2714" w:rsidRDefault="009547F1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Устный </w:t>
            </w: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lastRenderedPageBreak/>
              <w:t>опрос, письменный контроль.</w:t>
            </w:r>
          </w:p>
        </w:tc>
      </w:tr>
      <w:tr w:rsidR="008B2714" w:rsidRPr="00A07EAD" w14:paraId="02D40790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8D4EE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D78A4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частицы </w:t>
            </w: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не </w:t>
            </w: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глаголами.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9FEAC" w14:textId="3098A279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BF72E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692BA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7BC70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510D9" w14:textId="2B137A5B" w:rsidR="008B2714" w:rsidRPr="008B2714" w:rsidRDefault="009547F1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6FDEE868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2D1AB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24300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частицы </w:t>
            </w: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не </w:t>
            </w: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глаголами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1121E" w14:textId="6A9DD651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0EECE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60983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7B4AB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AC1F0" w14:textId="515F5C21" w:rsidR="008B2714" w:rsidRPr="008B2714" w:rsidRDefault="009547F1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5360E339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6BDEA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095A6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 в правописании глаголов с частицей </w:t>
            </w: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9BA67" w14:textId="4433E3E0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0C4A2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42BB5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D82B6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C76A8" w14:textId="3CF8438E" w:rsidR="008B2714" w:rsidRPr="008B2714" w:rsidRDefault="009547F1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2A301C23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9D387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4C95E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систематизация знаний учащихся о частях речи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E077E" w14:textId="15B9EB49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25FCB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19B54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0C246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9F2B0" w14:textId="483CFA71" w:rsidR="008B2714" w:rsidRPr="008B2714" w:rsidRDefault="009547F1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F55672" w14:paraId="68AC9D32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42829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55E46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Контрольный диктант гр. заданием по теме «Глагол».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E71CE" w14:textId="1A4F8DFB" w:rsidR="008B2714" w:rsidRPr="008B2714" w:rsidRDefault="009D63BE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0C586" w14:textId="79069425" w:rsidR="008B2714" w:rsidRPr="008B2714" w:rsidRDefault="009D63BE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68FC7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6A6EE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E9F94" w14:textId="40D239A9" w:rsidR="008B2714" w:rsidRPr="008B2714" w:rsidRDefault="001D441D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диктант</w:t>
            </w:r>
          </w:p>
        </w:tc>
      </w:tr>
      <w:tr w:rsidR="008B2714" w:rsidRPr="00A07EAD" w14:paraId="16A3FE6C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77C5A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A65D5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Работа над ошибками</w:t>
            </w: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Повторение орфографических правил.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16DC0" w14:textId="1883FA02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C42A2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4F932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B8E3C8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749B9" w14:textId="18151CE6" w:rsidR="008B2714" w:rsidRPr="008B2714" w:rsidRDefault="009547F1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14:paraId="552BCAAC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44243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ED3B1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орфографических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BEE7C" w14:textId="1A1AD1D5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90C4C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79A631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94C8A" w14:textId="77777777" w:rsidR="008B2714" w:rsidRDefault="008B2714" w:rsidP="008B2714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A2073" w14:textId="69FE2C87" w:rsidR="008B2714" w:rsidRPr="006247A7" w:rsidRDefault="009547F1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14:paraId="63AB89FB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AFBBC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80735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940A9" w14:textId="11F08736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28D60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690FD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51014" w14:textId="77777777" w:rsidR="008B2714" w:rsidRDefault="008B2714" w:rsidP="008B2714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6A4C2" w14:textId="142CE039" w:rsidR="008B2714" w:rsidRPr="006247A7" w:rsidRDefault="009547F1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9547F1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14:paraId="080BFD6E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9446A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2755F" w14:textId="77777777" w:rsidR="008B2714" w:rsidRDefault="008B2714" w:rsidP="008B2714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</w:t>
            </w:r>
            <w:proofErr w:type="spellEnd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7CFD6F56" w14:textId="77777777" w:rsidR="008B2714" w:rsidRPr="003E7A6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spellEnd"/>
            <w:r w:rsidRPr="003E7A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52E6E" w14:textId="537FEA3F" w:rsidR="008B2714" w:rsidRPr="00716FC2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2F2EC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E3414" w14:textId="77777777" w:rsidR="008B2714" w:rsidRPr="006247A7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0D621" w14:textId="77777777" w:rsidR="008B2714" w:rsidRDefault="008B2714" w:rsidP="008B2714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39B5D" w14:textId="6B5BD714" w:rsidR="008B2714" w:rsidRPr="006247A7" w:rsidRDefault="001D441D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1D441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8B2714" w:rsidRPr="00A07EAD" w14:paraId="65ACE6BF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612BE" w14:textId="77777777" w:rsidR="008B2714" w:rsidRPr="003158E1" w:rsidRDefault="008B2714" w:rsidP="008B2714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9F32F" w14:textId="77777777" w:rsidR="008B2714" w:rsidRPr="008B2714" w:rsidRDefault="008B2714" w:rsidP="008B271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слова. Корень, приставка, суффикс, окончание – значимые части слова.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31969" w14:textId="6D4A6599" w:rsidR="008B2714" w:rsidRPr="008B2714" w:rsidRDefault="00716FC2" w:rsidP="008B2714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281A0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39E9B" w14:textId="77777777" w:rsidR="008B2714" w:rsidRPr="008B2714" w:rsidRDefault="008B2714" w:rsidP="008B2714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88517" w14:textId="77777777" w:rsidR="008B2714" w:rsidRPr="008B2714" w:rsidRDefault="008B2714" w:rsidP="008B2714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68298" w14:textId="22B8CA2D" w:rsidR="008B2714" w:rsidRPr="008B2714" w:rsidRDefault="00E106ED" w:rsidP="008B2714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E106E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1D441D" w14:paraId="0A683953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D0BF2" w14:textId="77777777" w:rsidR="001D441D" w:rsidRPr="003158E1" w:rsidRDefault="001D441D" w:rsidP="001D441D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02598" w14:textId="13FA3A85" w:rsidR="001D441D" w:rsidRPr="003E7A64" w:rsidRDefault="001D441D" w:rsidP="001D441D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Контрольное</w:t>
            </w:r>
            <w:proofErr w:type="spellEnd"/>
            <w:r w:rsidR="00DC7B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E7A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списывание</w:t>
            </w:r>
            <w:proofErr w:type="spellEnd"/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F1A87" w14:textId="0C6E57F7" w:rsidR="001D441D" w:rsidRPr="009D63BE" w:rsidRDefault="001D441D" w:rsidP="001D441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96C83" w14:textId="77777777" w:rsidR="001D441D" w:rsidRPr="006247A7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48B4C" w14:textId="0031506A" w:rsidR="001D441D" w:rsidRPr="009D63BE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0B4CE" w14:textId="77777777" w:rsidR="001D441D" w:rsidRDefault="001D441D" w:rsidP="001D441D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526A4" w14:textId="1CB3DC6C" w:rsidR="001D441D" w:rsidRPr="006247A7" w:rsidRDefault="001D441D" w:rsidP="001D441D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E106E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Устный опрос, письменный контроль.</w:t>
            </w:r>
          </w:p>
        </w:tc>
      </w:tr>
      <w:tr w:rsidR="001D441D" w:rsidRPr="00A07EAD" w14:paraId="607D8486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BCD2A" w14:textId="77777777" w:rsidR="001D441D" w:rsidRPr="003158E1" w:rsidRDefault="001D441D" w:rsidP="001D441D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A9DF2" w14:textId="3DDB3C8F" w:rsidR="001D441D" w:rsidRPr="008B2714" w:rsidRDefault="001D441D" w:rsidP="001D441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6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и переносное значение слова (ознакомление).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A3704" w14:textId="5A28A24E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D4FBA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839AF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9C160" w14:textId="77777777" w:rsidR="001D441D" w:rsidRPr="008B2714" w:rsidRDefault="001D441D" w:rsidP="001D441D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C33D8" w14:textId="754CDA16" w:rsidR="001D441D" w:rsidRPr="008B2714" w:rsidRDefault="001D441D" w:rsidP="001D441D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</w:pPr>
            <w:r w:rsidRPr="00E106E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Устный опрос, </w:t>
            </w:r>
            <w:r w:rsidRPr="00E106ED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lastRenderedPageBreak/>
              <w:t>письменный контроль.</w:t>
            </w:r>
          </w:p>
        </w:tc>
      </w:tr>
      <w:tr w:rsidR="001D441D" w:rsidRPr="00A07EAD" w14:paraId="6E4A8029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200D4" w14:textId="77777777" w:rsidR="001D441D" w:rsidRDefault="001D441D" w:rsidP="001D441D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lastRenderedPageBreak/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6A12D" w14:textId="44AF2226" w:rsidR="001D441D" w:rsidRPr="008B2714" w:rsidRDefault="001D441D" w:rsidP="001D441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50797">
              <w:rPr>
                <w:rFonts w:ascii="Times New Roman" w:hAnsi="Times New Roman" w:cs="Times New Roman"/>
                <w:sz w:val="24"/>
                <w:szCs w:val="24"/>
              </w:rPr>
              <w:t>Устаревшие</w:t>
            </w:r>
            <w:proofErr w:type="spellEnd"/>
            <w:r w:rsidRPr="00E50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797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E507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0797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proofErr w:type="spellEnd"/>
            <w:r w:rsidRPr="00E507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22538" w14:textId="63E770C3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AC86F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82429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030ED" w14:textId="77777777" w:rsidR="001D441D" w:rsidRPr="008B2714" w:rsidRDefault="001D441D" w:rsidP="001D441D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1F401" w14:textId="4D509043" w:rsidR="001D441D" w:rsidRPr="008B2714" w:rsidRDefault="001D441D" w:rsidP="001D441D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E106ED">
              <w:rPr>
                <w:lang w:val="ru-RU"/>
              </w:rPr>
              <w:t>Устный опрос, письменный контроль.</w:t>
            </w:r>
          </w:p>
        </w:tc>
      </w:tr>
      <w:tr w:rsidR="001D441D" w:rsidRPr="00A07EAD" w14:paraId="5C24E486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38EC5" w14:textId="77777777" w:rsidR="001D441D" w:rsidRDefault="001D441D" w:rsidP="001D441D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8E85E" w14:textId="3942189F" w:rsidR="001D441D" w:rsidRPr="008B2714" w:rsidRDefault="001D441D" w:rsidP="001D441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6FC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716F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16FC2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proofErr w:type="spellEnd"/>
            <w:r w:rsidRPr="00716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FC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716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FC2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716F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73EF4" w14:textId="40DDCE4B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70A8E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CC35A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F1E67" w14:textId="77777777" w:rsidR="001D441D" w:rsidRPr="008B2714" w:rsidRDefault="001D441D" w:rsidP="001D441D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E0C91" w14:textId="60C9E8F8" w:rsidR="001D441D" w:rsidRPr="008B2714" w:rsidRDefault="001D441D" w:rsidP="001D441D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E106ED">
              <w:rPr>
                <w:lang w:val="ru-RU"/>
              </w:rPr>
              <w:t>Устный опрос, письменный контроль.</w:t>
            </w:r>
          </w:p>
        </w:tc>
      </w:tr>
      <w:tr w:rsidR="001D441D" w:rsidRPr="00F55672" w14:paraId="6C09C7C9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FDE52" w14:textId="77777777" w:rsidR="001D441D" w:rsidRDefault="001D441D" w:rsidP="001D441D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0AA03" w14:textId="77777777" w:rsidR="001D441D" w:rsidRPr="008B2714" w:rsidRDefault="001D441D" w:rsidP="001D441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Итоговая контрольная работа за год.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6EDBC" w14:textId="7EE6900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B2B6D" w14:textId="6E304C1C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DBE2E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5AC6C" w14:textId="77777777" w:rsidR="001D441D" w:rsidRPr="008B2714" w:rsidRDefault="001D441D" w:rsidP="001D441D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49089" w14:textId="0F6B7890" w:rsidR="001D441D" w:rsidRPr="008B2714" w:rsidRDefault="001D441D" w:rsidP="001D441D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</w:tr>
      <w:tr w:rsidR="001D441D" w:rsidRPr="00A07EAD" w14:paraId="52CE4C00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25910" w14:textId="77777777" w:rsidR="001D441D" w:rsidRDefault="001D441D" w:rsidP="001D441D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4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F9C25" w14:textId="77777777" w:rsidR="001D441D" w:rsidRPr="008B2714" w:rsidRDefault="001D441D" w:rsidP="001D441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Работа над ошибками.</w:t>
            </w:r>
            <w:r w:rsidRPr="008B271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написании проверяемых и непроверяемых гласных корня.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60F69" w14:textId="183FEAD7" w:rsidR="001D441D" w:rsidRPr="008B2714" w:rsidRDefault="001D441D" w:rsidP="001D441D">
            <w:pPr>
              <w:autoSpaceDE w:val="0"/>
              <w:autoSpaceDN w:val="0"/>
              <w:spacing w:before="94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9EC0F" w14:textId="77777777" w:rsidR="001D441D" w:rsidRPr="008B2714" w:rsidRDefault="001D441D" w:rsidP="001D441D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1EF24" w14:textId="77777777" w:rsidR="001D441D" w:rsidRPr="008B2714" w:rsidRDefault="001D441D" w:rsidP="001D441D">
            <w:pPr>
              <w:autoSpaceDE w:val="0"/>
              <w:autoSpaceDN w:val="0"/>
              <w:spacing w:before="94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FFCF1" w14:textId="77777777" w:rsidR="001D441D" w:rsidRPr="008B2714" w:rsidRDefault="001D441D" w:rsidP="001D441D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75A41" w14:textId="61570792" w:rsidR="001D441D" w:rsidRPr="008B2714" w:rsidRDefault="001D441D" w:rsidP="001D441D">
            <w:pPr>
              <w:autoSpaceDE w:val="0"/>
              <w:autoSpaceDN w:val="0"/>
              <w:spacing w:before="94" w:after="0" w:line="262" w:lineRule="auto"/>
              <w:ind w:left="70"/>
              <w:rPr>
                <w:lang w:val="ru-RU"/>
              </w:rPr>
            </w:pPr>
            <w:r w:rsidRPr="00E106ED">
              <w:rPr>
                <w:lang w:val="ru-RU"/>
              </w:rPr>
              <w:t>Устный опрос, письменный контроль.</w:t>
            </w:r>
          </w:p>
        </w:tc>
      </w:tr>
      <w:tr w:rsidR="001D441D" w:rsidRPr="00A07EAD" w14:paraId="616B7281" w14:textId="77777777" w:rsidTr="00B3060B">
        <w:trPr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6746A" w14:textId="77777777" w:rsidR="001D441D" w:rsidRDefault="001D441D" w:rsidP="001D441D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6" w:after="0" w:line="230" w:lineRule="auto"/>
            </w:pPr>
            <w:r w:rsidRPr="003158E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CED3C" w14:textId="77777777" w:rsidR="001D441D" w:rsidRPr="008B2714" w:rsidRDefault="001D441D" w:rsidP="001D441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27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сведений о частях речи.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5F1C3" w14:textId="6720FA8B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88CF2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40838" w14:textId="77777777" w:rsidR="001D441D" w:rsidRPr="008B2714" w:rsidRDefault="001D441D" w:rsidP="001D441D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BF9D3" w14:textId="77777777" w:rsidR="001D441D" w:rsidRPr="008B2714" w:rsidRDefault="001D441D" w:rsidP="001D441D">
            <w:pPr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BF750" w14:textId="4A7B205B" w:rsidR="001D441D" w:rsidRPr="008B2714" w:rsidRDefault="001D441D" w:rsidP="001D441D">
            <w:pPr>
              <w:autoSpaceDE w:val="0"/>
              <w:autoSpaceDN w:val="0"/>
              <w:spacing w:before="96" w:after="0" w:line="262" w:lineRule="auto"/>
              <w:ind w:left="70"/>
              <w:rPr>
                <w:lang w:val="ru-RU"/>
              </w:rPr>
            </w:pPr>
            <w:r w:rsidRPr="00E106ED">
              <w:rPr>
                <w:lang w:val="ru-RU"/>
              </w:rPr>
              <w:t>Устный опрос, письменный контроль.</w:t>
            </w:r>
          </w:p>
        </w:tc>
      </w:tr>
    </w:tbl>
    <w:p w14:paraId="7214B2C6" w14:textId="77777777" w:rsidR="0016658B" w:rsidRPr="008B2714" w:rsidRDefault="0016658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054"/>
        <w:gridCol w:w="714"/>
        <w:gridCol w:w="1582"/>
        <w:gridCol w:w="4300"/>
      </w:tblGrid>
      <w:tr w:rsidR="0016658B" w:rsidRPr="00D63FC2" w14:paraId="0A8AD750" w14:textId="77777777">
        <w:trPr>
          <w:trHeight w:hRule="exact" w:val="788"/>
        </w:trPr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B560F" w14:textId="77777777" w:rsidR="0016658B" w:rsidRPr="006247A7" w:rsidRDefault="006247A7">
            <w:pPr>
              <w:autoSpaceDE w:val="0"/>
              <w:autoSpaceDN w:val="0"/>
              <w:spacing w:before="96" w:after="0" w:line="262" w:lineRule="auto"/>
              <w:ind w:left="70" w:right="144"/>
              <w:rPr>
                <w:lang w:val="ru-RU"/>
              </w:rPr>
            </w:pPr>
            <w:r w:rsidRPr="006247A7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ОБЩЕЕ КОЛИЧЕСТВО ЧАСОВ ПО ПРОГРАММЕ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1484D" w14:textId="77777777" w:rsidR="0016658B" w:rsidRDefault="006247A7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170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F9D6B" w14:textId="0B63EFFE" w:rsidR="0016658B" w:rsidRPr="009D63BE" w:rsidRDefault="009D63BE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8дикт +1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к</w:t>
            </w:r>
            <w:proofErr w:type="gramStart"/>
            <w:r w:rsidR="00FA7AF5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.р</w:t>
            </w:r>
            <w:proofErr w:type="spellEnd"/>
            <w:proofErr w:type="gramEnd"/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6FDFE" w14:textId="4C30FA3E" w:rsidR="0016658B" w:rsidRPr="00FB1D7B" w:rsidRDefault="008A7A0A">
            <w:pPr>
              <w:autoSpaceDE w:val="0"/>
              <w:autoSpaceDN w:val="0"/>
              <w:spacing w:before="9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4</w:t>
            </w:r>
            <w:r w:rsidR="00FB1D7B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провер</w:t>
            </w:r>
            <w:proofErr w:type="gramStart"/>
            <w:r w:rsidR="00FB1D7B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.р</w:t>
            </w:r>
            <w:proofErr w:type="gramEnd"/>
            <w:r w:rsidR="00FB1D7B"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аб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+5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>р.речи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23"/>
                <w:lang w:val="ru-RU"/>
              </w:rPr>
              <w:t xml:space="preserve"> +3 списывания</w:t>
            </w:r>
          </w:p>
        </w:tc>
      </w:tr>
    </w:tbl>
    <w:p w14:paraId="0B72C9F8" w14:textId="77777777" w:rsidR="0016658B" w:rsidRPr="00A07EAD" w:rsidRDefault="0016658B">
      <w:pPr>
        <w:autoSpaceDE w:val="0"/>
        <w:autoSpaceDN w:val="0"/>
        <w:spacing w:after="0" w:line="14" w:lineRule="exact"/>
        <w:rPr>
          <w:lang w:val="ru-RU"/>
        </w:rPr>
      </w:pPr>
    </w:p>
    <w:p w14:paraId="7B12A93F" w14:textId="16F49309" w:rsidR="00A07EAD" w:rsidRPr="00DC7B4A" w:rsidRDefault="00A07EAD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3FB98DF8" w14:textId="4C884ACB" w:rsidR="004D432C" w:rsidRPr="00DC7B4A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23AA3693" w14:textId="53FC5D4C" w:rsidR="004D432C" w:rsidRPr="00DC7B4A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139419C8" w14:textId="33ADDA16" w:rsidR="004D432C" w:rsidRPr="00DC7B4A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2F943BF6" w14:textId="64CD0828" w:rsidR="004D432C" w:rsidRPr="00DC7B4A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22ECC2AD" w14:textId="77777777" w:rsidR="004D432C" w:rsidRPr="004D432C" w:rsidRDefault="004D432C" w:rsidP="004D432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D432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Виды контрольных и проверочных работ.</w:t>
      </w:r>
    </w:p>
    <w:p w14:paraId="6FF538BE" w14:textId="77777777" w:rsidR="004D432C" w:rsidRPr="004D432C" w:rsidRDefault="004D432C" w:rsidP="004D432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14"/>
        <w:tblW w:w="0" w:type="auto"/>
        <w:tblInd w:w="-176" w:type="dxa"/>
        <w:tblLook w:val="04A0" w:firstRow="1" w:lastRow="0" w:firstColumn="1" w:lastColumn="0" w:noHBand="0" w:noVBand="1"/>
      </w:tblPr>
      <w:tblGrid>
        <w:gridCol w:w="2981"/>
        <w:gridCol w:w="1595"/>
        <w:gridCol w:w="1594"/>
        <w:gridCol w:w="1594"/>
        <w:gridCol w:w="1346"/>
      </w:tblGrid>
      <w:tr w:rsidR="004D432C" w:rsidRPr="004D432C" w14:paraId="7C95CC8A" w14:textId="77777777" w:rsidTr="005F2FC9">
        <w:tc>
          <w:tcPr>
            <w:tcW w:w="2981" w:type="dxa"/>
          </w:tcPr>
          <w:p w14:paraId="2D8EBF52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595" w:type="dxa"/>
          </w:tcPr>
          <w:p w14:paraId="584E6EA6" w14:textId="10D40D69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  <w:p w14:paraId="53F7C98B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63FBC145" w14:textId="27F5C151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1594" w:type="dxa"/>
          </w:tcPr>
          <w:p w14:paraId="4C3263DC" w14:textId="7D91ED14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1346" w:type="dxa"/>
          </w:tcPr>
          <w:p w14:paraId="2B8731FF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4D432C" w:rsidRPr="004D432C" w14:paraId="7E911FD7" w14:textId="77777777" w:rsidTr="005F2FC9">
        <w:tc>
          <w:tcPr>
            <w:tcW w:w="2981" w:type="dxa"/>
          </w:tcPr>
          <w:p w14:paraId="19D4C039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1.Входной контрольный диктант</w:t>
            </w:r>
          </w:p>
          <w:p w14:paraId="11DF0860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34511129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594" w:type="dxa"/>
          </w:tcPr>
          <w:p w14:paraId="250C13E9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4" w:type="dxa"/>
          </w:tcPr>
          <w:p w14:paraId="5B648618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6" w:type="dxa"/>
          </w:tcPr>
          <w:p w14:paraId="54BD55CB" w14:textId="4CE3387E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32C" w:rsidRPr="004D432C" w14:paraId="0362AED5" w14:textId="77777777" w:rsidTr="005F2FC9">
        <w:tc>
          <w:tcPr>
            <w:tcW w:w="2981" w:type="dxa"/>
          </w:tcPr>
          <w:p w14:paraId="207F65CE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2. Контрольный диктант</w:t>
            </w:r>
          </w:p>
        </w:tc>
        <w:tc>
          <w:tcPr>
            <w:tcW w:w="1595" w:type="dxa"/>
          </w:tcPr>
          <w:p w14:paraId="52715C7D" w14:textId="30FDD2C8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5FA47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348F71F3" w14:textId="74167FF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7E13504A" w14:textId="211EBE4B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743DD6B4" w14:textId="7A9C9CA0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32C" w:rsidRPr="004D432C" w14:paraId="20F82BB4" w14:textId="77777777" w:rsidTr="005F2FC9">
        <w:tc>
          <w:tcPr>
            <w:tcW w:w="2981" w:type="dxa"/>
          </w:tcPr>
          <w:p w14:paraId="7BD9C32B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3. Развитие речи.</w:t>
            </w:r>
          </w:p>
        </w:tc>
        <w:tc>
          <w:tcPr>
            <w:tcW w:w="1595" w:type="dxa"/>
          </w:tcPr>
          <w:p w14:paraId="6C2145C0" w14:textId="6BED270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DBDC7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19E64BD8" w14:textId="1CC64764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32F85B10" w14:textId="421ABAF5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743E9C1E" w14:textId="549425C8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32C" w:rsidRPr="004D432C" w14:paraId="3D8F9AC9" w14:textId="77777777" w:rsidTr="005F2FC9">
        <w:tc>
          <w:tcPr>
            <w:tcW w:w="2981" w:type="dxa"/>
          </w:tcPr>
          <w:p w14:paraId="6BB15528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4. Проверочные работы.</w:t>
            </w:r>
          </w:p>
        </w:tc>
        <w:tc>
          <w:tcPr>
            <w:tcW w:w="1595" w:type="dxa"/>
          </w:tcPr>
          <w:p w14:paraId="23C94EC6" w14:textId="7E5BDBC9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7CDFBFD1" w14:textId="2EACC0D2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2ECEB67A" w14:textId="0F63FE4E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B6F72B0" w14:textId="68DC18B1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32C" w:rsidRPr="004D432C" w14:paraId="7533F4D6" w14:textId="77777777" w:rsidTr="005F2FC9">
        <w:tc>
          <w:tcPr>
            <w:tcW w:w="2981" w:type="dxa"/>
          </w:tcPr>
          <w:p w14:paraId="4931EA7C" w14:textId="77777777" w:rsidR="004D432C" w:rsidRPr="004D432C" w:rsidRDefault="004D432C" w:rsidP="004D43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5. Контрольное списывание.</w:t>
            </w:r>
          </w:p>
        </w:tc>
        <w:tc>
          <w:tcPr>
            <w:tcW w:w="1595" w:type="dxa"/>
          </w:tcPr>
          <w:p w14:paraId="1AFD6C3E" w14:textId="0081DF81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E4E29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167920E3" w14:textId="563B715B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3FEF5B76" w14:textId="4178A5FF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4D69F6F5" w14:textId="0E9F1922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32C" w:rsidRPr="004D432C" w14:paraId="39838A67" w14:textId="77777777" w:rsidTr="005F2FC9">
        <w:tc>
          <w:tcPr>
            <w:tcW w:w="2981" w:type="dxa"/>
          </w:tcPr>
          <w:p w14:paraId="65449BCB" w14:textId="77777777" w:rsidR="004D432C" w:rsidRPr="004D432C" w:rsidRDefault="004D432C" w:rsidP="004D43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6. Контрольный словарный диктант</w:t>
            </w:r>
          </w:p>
        </w:tc>
        <w:tc>
          <w:tcPr>
            <w:tcW w:w="1595" w:type="dxa"/>
          </w:tcPr>
          <w:p w14:paraId="1419A3E0" w14:textId="3886D9A1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075C8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2AA35658" w14:textId="4E34C042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57343BE5" w14:textId="1D46161F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799FCCA" w14:textId="710D5EB8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32C" w:rsidRPr="004D432C" w14:paraId="747DB006" w14:textId="77777777" w:rsidTr="005F2FC9">
        <w:tc>
          <w:tcPr>
            <w:tcW w:w="2981" w:type="dxa"/>
          </w:tcPr>
          <w:p w14:paraId="06617407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7.Итоговая контрольная работа</w:t>
            </w:r>
          </w:p>
        </w:tc>
        <w:tc>
          <w:tcPr>
            <w:tcW w:w="1595" w:type="dxa"/>
          </w:tcPr>
          <w:p w14:paraId="63ACE584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DE2E6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13268B9E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48C6DBD4" w14:textId="77777777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72885DA6" w14:textId="2A8F5E6D" w:rsidR="004D432C" w:rsidRPr="004D432C" w:rsidRDefault="004D432C" w:rsidP="004D432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BEE4CA" w14:textId="3E5BCF55" w:rsidR="004D432C" w:rsidRDefault="004D432C" w:rsidP="00A07EAD">
      <w:pPr>
        <w:autoSpaceDE w:val="0"/>
        <w:autoSpaceDN w:val="0"/>
        <w:spacing w:after="78" w:line="220" w:lineRule="exact"/>
      </w:pPr>
    </w:p>
    <w:p w14:paraId="632DC153" w14:textId="6D5E77FF" w:rsidR="004D432C" w:rsidRDefault="004D432C" w:rsidP="00A07EAD">
      <w:pPr>
        <w:autoSpaceDE w:val="0"/>
        <w:autoSpaceDN w:val="0"/>
        <w:spacing w:after="78" w:line="220" w:lineRule="exact"/>
      </w:pPr>
    </w:p>
    <w:p w14:paraId="5C2E7296" w14:textId="7CEED58E" w:rsidR="004D432C" w:rsidRDefault="004D432C" w:rsidP="00A07EAD">
      <w:pPr>
        <w:autoSpaceDE w:val="0"/>
        <w:autoSpaceDN w:val="0"/>
        <w:spacing w:after="78" w:line="220" w:lineRule="exact"/>
      </w:pPr>
    </w:p>
    <w:p w14:paraId="7183AC75" w14:textId="637BF8B7" w:rsidR="004D432C" w:rsidRDefault="004D432C" w:rsidP="00A07EAD">
      <w:pPr>
        <w:autoSpaceDE w:val="0"/>
        <w:autoSpaceDN w:val="0"/>
        <w:spacing w:after="78" w:line="220" w:lineRule="exact"/>
      </w:pPr>
    </w:p>
    <w:p w14:paraId="26017A32" w14:textId="21B9915B" w:rsidR="004D432C" w:rsidRDefault="004D432C" w:rsidP="00A07EAD">
      <w:pPr>
        <w:autoSpaceDE w:val="0"/>
        <w:autoSpaceDN w:val="0"/>
        <w:spacing w:after="78" w:line="220" w:lineRule="exact"/>
      </w:pPr>
    </w:p>
    <w:p w14:paraId="670A0495" w14:textId="065EAEA2" w:rsidR="004D432C" w:rsidRDefault="004D432C" w:rsidP="00A07EAD">
      <w:pPr>
        <w:autoSpaceDE w:val="0"/>
        <w:autoSpaceDN w:val="0"/>
        <w:spacing w:after="78" w:line="220" w:lineRule="exact"/>
      </w:pPr>
    </w:p>
    <w:p w14:paraId="795E42E8" w14:textId="3039B81E" w:rsidR="004D432C" w:rsidRDefault="004D432C" w:rsidP="00A07EAD">
      <w:pPr>
        <w:autoSpaceDE w:val="0"/>
        <w:autoSpaceDN w:val="0"/>
        <w:spacing w:after="78" w:line="220" w:lineRule="exact"/>
      </w:pPr>
    </w:p>
    <w:p w14:paraId="315917DD" w14:textId="41F53F45" w:rsidR="004D432C" w:rsidRDefault="004D432C" w:rsidP="00A07EAD">
      <w:pPr>
        <w:autoSpaceDE w:val="0"/>
        <w:autoSpaceDN w:val="0"/>
        <w:spacing w:after="78" w:line="220" w:lineRule="exact"/>
      </w:pPr>
    </w:p>
    <w:p w14:paraId="78890691" w14:textId="3BCDD3F9" w:rsidR="004D432C" w:rsidRDefault="004D432C" w:rsidP="00A07EAD">
      <w:pPr>
        <w:autoSpaceDE w:val="0"/>
        <w:autoSpaceDN w:val="0"/>
        <w:spacing w:after="78" w:line="220" w:lineRule="exact"/>
      </w:pPr>
    </w:p>
    <w:p w14:paraId="6249D57E" w14:textId="45901B0A" w:rsidR="004D432C" w:rsidRDefault="004D432C" w:rsidP="00A07EAD">
      <w:pPr>
        <w:autoSpaceDE w:val="0"/>
        <w:autoSpaceDN w:val="0"/>
        <w:spacing w:after="78" w:line="220" w:lineRule="exact"/>
      </w:pPr>
    </w:p>
    <w:p w14:paraId="446A276C" w14:textId="37773D71" w:rsidR="004D432C" w:rsidRDefault="004D432C" w:rsidP="00A07EAD">
      <w:pPr>
        <w:autoSpaceDE w:val="0"/>
        <w:autoSpaceDN w:val="0"/>
        <w:spacing w:after="78" w:line="220" w:lineRule="exact"/>
      </w:pPr>
    </w:p>
    <w:p w14:paraId="747CDE68" w14:textId="756D2B1F" w:rsidR="004D432C" w:rsidRDefault="004D432C" w:rsidP="00A07EAD">
      <w:pPr>
        <w:autoSpaceDE w:val="0"/>
        <w:autoSpaceDN w:val="0"/>
        <w:spacing w:after="78" w:line="220" w:lineRule="exact"/>
      </w:pPr>
    </w:p>
    <w:p w14:paraId="781C4177" w14:textId="6F086026" w:rsidR="004D432C" w:rsidRDefault="004D432C" w:rsidP="00A07EAD">
      <w:pPr>
        <w:autoSpaceDE w:val="0"/>
        <w:autoSpaceDN w:val="0"/>
        <w:spacing w:after="78" w:line="220" w:lineRule="exact"/>
      </w:pPr>
    </w:p>
    <w:p w14:paraId="2F5D7DA1" w14:textId="30A94BA7" w:rsidR="004D432C" w:rsidRDefault="004D432C" w:rsidP="00A07EAD">
      <w:pPr>
        <w:autoSpaceDE w:val="0"/>
        <w:autoSpaceDN w:val="0"/>
        <w:spacing w:after="78" w:line="220" w:lineRule="exact"/>
      </w:pPr>
    </w:p>
    <w:p w14:paraId="69C8080D" w14:textId="39E9D861" w:rsidR="004D432C" w:rsidRDefault="004D432C" w:rsidP="00A07EAD">
      <w:pPr>
        <w:autoSpaceDE w:val="0"/>
        <w:autoSpaceDN w:val="0"/>
        <w:spacing w:after="78" w:line="220" w:lineRule="exact"/>
      </w:pPr>
    </w:p>
    <w:p w14:paraId="5B1ECC2A" w14:textId="478B59AC" w:rsidR="004D432C" w:rsidRDefault="004D432C" w:rsidP="00A07EAD">
      <w:pPr>
        <w:autoSpaceDE w:val="0"/>
        <w:autoSpaceDN w:val="0"/>
        <w:spacing w:after="78" w:line="220" w:lineRule="exact"/>
      </w:pPr>
    </w:p>
    <w:p w14:paraId="47FC0356" w14:textId="2A18CAA4" w:rsidR="004D432C" w:rsidRDefault="004D432C" w:rsidP="00A07EAD">
      <w:pPr>
        <w:autoSpaceDE w:val="0"/>
        <w:autoSpaceDN w:val="0"/>
        <w:spacing w:after="78" w:line="220" w:lineRule="exact"/>
      </w:pPr>
    </w:p>
    <w:p w14:paraId="1422CB99" w14:textId="15E97424" w:rsidR="004D432C" w:rsidRDefault="004D432C" w:rsidP="00A07EAD">
      <w:pPr>
        <w:autoSpaceDE w:val="0"/>
        <w:autoSpaceDN w:val="0"/>
        <w:spacing w:after="78" w:line="220" w:lineRule="exact"/>
      </w:pPr>
    </w:p>
    <w:p w14:paraId="38194E76" w14:textId="3DE3E659" w:rsidR="004D432C" w:rsidRDefault="004D432C" w:rsidP="00A07EAD">
      <w:pPr>
        <w:autoSpaceDE w:val="0"/>
        <w:autoSpaceDN w:val="0"/>
        <w:spacing w:after="78" w:line="220" w:lineRule="exact"/>
      </w:pPr>
    </w:p>
    <w:p w14:paraId="6B08CA3B" w14:textId="4B433AD6" w:rsidR="004D432C" w:rsidRDefault="004D432C" w:rsidP="00A07EAD">
      <w:pPr>
        <w:autoSpaceDE w:val="0"/>
        <w:autoSpaceDN w:val="0"/>
        <w:spacing w:after="78" w:line="220" w:lineRule="exact"/>
      </w:pPr>
    </w:p>
    <w:p w14:paraId="6D34F1E4" w14:textId="2330A2FA" w:rsidR="004D432C" w:rsidRDefault="004D432C" w:rsidP="00A07EAD">
      <w:pPr>
        <w:autoSpaceDE w:val="0"/>
        <w:autoSpaceDN w:val="0"/>
        <w:spacing w:after="78" w:line="220" w:lineRule="exact"/>
      </w:pPr>
    </w:p>
    <w:p w14:paraId="1BE92112" w14:textId="59A6779E" w:rsidR="004D432C" w:rsidRDefault="004D432C" w:rsidP="00A07EAD">
      <w:pPr>
        <w:autoSpaceDE w:val="0"/>
        <w:autoSpaceDN w:val="0"/>
        <w:spacing w:after="78" w:line="220" w:lineRule="exact"/>
      </w:pPr>
    </w:p>
    <w:p w14:paraId="6247DE8F" w14:textId="7A31FEF2" w:rsidR="004D432C" w:rsidRDefault="004D432C" w:rsidP="00A07EAD">
      <w:pPr>
        <w:autoSpaceDE w:val="0"/>
        <w:autoSpaceDN w:val="0"/>
        <w:spacing w:after="78" w:line="220" w:lineRule="exact"/>
      </w:pPr>
    </w:p>
    <w:p w14:paraId="6B0E7270" w14:textId="24491B84" w:rsidR="004D432C" w:rsidRDefault="004D432C" w:rsidP="00A07EAD">
      <w:pPr>
        <w:autoSpaceDE w:val="0"/>
        <w:autoSpaceDN w:val="0"/>
        <w:spacing w:after="78" w:line="220" w:lineRule="exact"/>
      </w:pPr>
    </w:p>
    <w:p w14:paraId="23B14EED" w14:textId="642DA7DF" w:rsidR="004D432C" w:rsidRDefault="004D432C" w:rsidP="00A07EAD">
      <w:pPr>
        <w:autoSpaceDE w:val="0"/>
        <w:autoSpaceDN w:val="0"/>
        <w:spacing w:after="78" w:line="220" w:lineRule="exact"/>
      </w:pPr>
    </w:p>
    <w:p w14:paraId="468E04AE" w14:textId="51566BEA" w:rsidR="004D432C" w:rsidRDefault="004D432C" w:rsidP="00A07EAD">
      <w:pPr>
        <w:autoSpaceDE w:val="0"/>
        <w:autoSpaceDN w:val="0"/>
        <w:spacing w:after="78" w:line="220" w:lineRule="exact"/>
      </w:pPr>
    </w:p>
    <w:p w14:paraId="7B76CEA4" w14:textId="17E2533B" w:rsidR="004D432C" w:rsidRDefault="004D432C" w:rsidP="00A07EAD">
      <w:pPr>
        <w:autoSpaceDE w:val="0"/>
        <w:autoSpaceDN w:val="0"/>
        <w:spacing w:after="78" w:line="220" w:lineRule="exact"/>
      </w:pPr>
    </w:p>
    <w:p w14:paraId="609FB667" w14:textId="6A25818E" w:rsidR="004D432C" w:rsidRDefault="004D432C" w:rsidP="00A07EAD">
      <w:pPr>
        <w:autoSpaceDE w:val="0"/>
        <w:autoSpaceDN w:val="0"/>
        <w:spacing w:after="78" w:line="220" w:lineRule="exact"/>
      </w:pPr>
    </w:p>
    <w:p w14:paraId="3BE81341" w14:textId="51378951" w:rsidR="004D432C" w:rsidRDefault="004D432C" w:rsidP="00A07EAD">
      <w:pPr>
        <w:autoSpaceDE w:val="0"/>
        <w:autoSpaceDN w:val="0"/>
        <w:spacing w:after="78" w:line="220" w:lineRule="exact"/>
      </w:pPr>
    </w:p>
    <w:p w14:paraId="5A9BC70F" w14:textId="2530741A" w:rsidR="004D432C" w:rsidRDefault="004D432C" w:rsidP="00A07EAD">
      <w:pPr>
        <w:autoSpaceDE w:val="0"/>
        <w:autoSpaceDN w:val="0"/>
        <w:spacing w:after="78" w:line="220" w:lineRule="exact"/>
      </w:pPr>
    </w:p>
    <w:p w14:paraId="4EE2C144" w14:textId="6C1D33E7" w:rsidR="004D432C" w:rsidRDefault="004D432C" w:rsidP="00A07EAD">
      <w:pPr>
        <w:autoSpaceDE w:val="0"/>
        <w:autoSpaceDN w:val="0"/>
        <w:spacing w:after="78" w:line="220" w:lineRule="exact"/>
      </w:pPr>
    </w:p>
    <w:p w14:paraId="375D1BD4" w14:textId="0A01780C" w:rsidR="004D432C" w:rsidRDefault="004D432C" w:rsidP="00A07EAD">
      <w:pPr>
        <w:autoSpaceDE w:val="0"/>
        <w:autoSpaceDN w:val="0"/>
        <w:spacing w:after="78" w:line="220" w:lineRule="exact"/>
      </w:pPr>
    </w:p>
    <w:p w14:paraId="75672AA4" w14:textId="11DBBDF5" w:rsidR="004D432C" w:rsidRDefault="004D432C" w:rsidP="00A07EAD">
      <w:pPr>
        <w:autoSpaceDE w:val="0"/>
        <w:autoSpaceDN w:val="0"/>
        <w:spacing w:after="78" w:line="220" w:lineRule="exact"/>
      </w:pPr>
    </w:p>
    <w:p w14:paraId="36131488" w14:textId="1507658C" w:rsidR="004D432C" w:rsidRDefault="004D432C" w:rsidP="00A07EAD">
      <w:pPr>
        <w:autoSpaceDE w:val="0"/>
        <w:autoSpaceDN w:val="0"/>
        <w:spacing w:after="78" w:line="220" w:lineRule="exact"/>
      </w:pPr>
    </w:p>
    <w:p w14:paraId="57CF71EB" w14:textId="5D84FA90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518D616B" w14:textId="37DF306C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08515DF4" w14:textId="348E0E64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48CAE75F" w14:textId="2B1B0792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46FE40A2" w14:textId="23026377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2DAE9330" w14:textId="1D5172CE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58ADFE8F" w14:textId="260B96DB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25A72068" w14:textId="17930F40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7FBCB914" w14:textId="06152244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73D030B0" w14:textId="14E8D3AA" w:rsid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430CE0D2" w14:textId="77777777" w:rsidR="004D432C" w:rsidRPr="004D432C" w:rsidRDefault="004D432C" w:rsidP="00A07EAD">
      <w:pPr>
        <w:autoSpaceDE w:val="0"/>
        <w:autoSpaceDN w:val="0"/>
        <w:spacing w:after="78" w:line="220" w:lineRule="exact"/>
        <w:rPr>
          <w:lang w:val="ru-RU"/>
        </w:rPr>
      </w:pPr>
    </w:p>
    <w:p w14:paraId="4DBAE185" w14:textId="77777777" w:rsidR="0016658B" w:rsidRPr="00A07EAD" w:rsidRDefault="0016658B">
      <w:pPr>
        <w:rPr>
          <w:lang w:val="ru-RU"/>
        </w:rPr>
        <w:sectPr w:rsidR="0016658B" w:rsidRPr="00A07EAD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56A8E86" w14:textId="77777777" w:rsidR="0016658B" w:rsidRPr="00A07EAD" w:rsidRDefault="0016658B">
      <w:pPr>
        <w:autoSpaceDE w:val="0"/>
        <w:autoSpaceDN w:val="0"/>
        <w:spacing w:after="78" w:line="220" w:lineRule="exact"/>
        <w:rPr>
          <w:lang w:val="ru-RU"/>
        </w:rPr>
      </w:pPr>
    </w:p>
    <w:p w14:paraId="418C97B1" w14:textId="77777777" w:rsidR="000A3E58" w:rsidRDefault="006247A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A07EAD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УЧЕБНО-МЕТОДИЧЕСКОЕ ОБЕСПЕЧЕНИЕ ОБРАЗОВАТЕЛЬНОГО ПРОЦЕССА</w:t>
      </w:r>
    </w:p>
    <w:p w14:paraId="33EA710A" w14:textId="4A0CBE41" w:rsidR="0016658B" w:rsidRDefault="006247A7">
      <w:pPr>
        <w:autoSpaceDE w:val="0"/>
        <w:autoSpaceDN w:val="0"/>
        <w:spacing w:after="0" w:line="23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07EA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="000A3E58" w:rsidRPr="000A3E5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Проверочные работы по русскому языку к учебнику для 3 класса «Русский язык 3» </w:t>
      </w:r>
      <w:proofErr w:type="spellStart"/>
      <w:r w:rsidR="000A3E58" w:rsidRPr="000A3E58">
        <w:rPr>
          <w:rFonts w:ascii="Times New Roman" w:eastAsia="Calibri" w:hAnsi="Times New Roman" w:cs="Times New Roman"/>
          <w:sz w:val="24"/>
          <w:szCs w:val="24"/>
          <w:lang w:val="ru-RU"/>
        </w:rPr>
        <w:t>Рамзаевой</w:t>
      </w:r>
      <w:proofErr w:type="spellEnd"/>
      <w:r w:rsidR="000A3E58" w:rsidRPr="000A3E5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Т.Г.,</w:t>
      </w:r>
    </w:p>
    <w:p w14:paraId="65EB9894" w14:textId="77777777" w:rsidR="000A3E58" w:rsidRPr="00A07EAD" w:rsidRDefault="000A3E58">
      <w:pPr>
        <w:autoSpaceDE w:val="0"/>
        <w:autoSpaceDN w:val="0"/>
        <w:spacing w:after="0" w:line="230" w:lineRule="auto"/>
        <w:rPr>
          <w:lang w:val="ru-RU"/>
        </w:rPr>
      </w:pPr>
    </w:p>
    <w:p w14:paraId="30EF62A7" w14:textId="6019BDBE" w:rsidR="000A3E58" w:rsidRPr="006247A7" w:rsidRDefault="000A3E58" w:rsidP="000A3E58">
      <w:pPr>
        <w:autoSpaceDE w:val="0"/>
        <w:autoSpaceDN w:val="0"/>
        <w:spacing w:before="166" w:after="0" w:line="271" w:lineRule="auto"/>
        <w:ind w:right="720"/>
        <w:rPr>
          <w:lang w:val="ru-RU"/>
        </w:rPr>
      </w:pPr>
      <w:r w:rsidRPr="000A3E5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Рамзаева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Т.Г., Русский язык (в 2 частях). Учебник. 3 класс. ООО «ДРОФА»; АО «Издательство Просвещение»; </w:t>
      </w:r>
      <w:r w:rsidRPr="006247A7">
        <w:rPr>
          <w:lang w:val="ru-RU"/>
        </w:rPr>
        <w:br/>
      </w:r>
    </w:p>
    <w:p w14:paraId="43FF559D" w14:textId="263F0DAD" w:rsidR="0016658B" w:rsidRPr="00A07EAD" w:rsidRDefault="004D432C">
      <w:pPr>
        <w:autoSpaceDE w:val="0"/>
        <w:autoSpaceDN w:val="0"/>
        <w:spacing w:before="346"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О</w:t>
      </w:r>
      <w:r w:rsidR="006247A7" w:rsidRPr="00A07EAD">
        <w:rPr>
          <w:rFonts w:ascii="Times New Roman" w:eastAsia="Times New Roman" w:hAnsi="Times New Roman"/>
          <w:b/>
          <w:color w:val="000000"/>
          <w:sz w:val="24"/>
          <w:lang w:val="ru-RU"/>
        </w:rPr>
        <w:t>БЯЗАТЕЛЬНЫЕ УЧЕБНЫЕ МАТЕРИАЛЫ ДЛЯ УЧЕНИКА</w:t>
      </w:r>
    </w:p>
    <w:p w14:paraId="35843EBA" w14:textId="5A647BAC" w:rsidR="0016658B" w:rsidRPr="006247A7" w:rsidRDefault="006247A7">
      <w:pPr>
        <w:autoSpaceDE w:val="0"/>
        <w:autoSpaceDN w:val="0"/>
        <w:spacing w:before="166" w:after="0" w:line="271" w:lineRule="auto"/>
        <w:ind w:right="720"/>
        <w:rPr>
          <w:lang w:val="ru-RU"/>
        </w:rPr>
      </w:pPr>
      <w:bookmarkStart w:id="2" w:name="_Hlk113961904"/>
      <w:proofErr w:type="spellStart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>Рамзаева</w:t>
      </w:r>
      <w:proofErr w:type="spellEnd"/>
      <w:r w:rsidRPr="006247A7">
        <w:rPr>
          <w:rFonts w:ascii="Times New Roman" w:eastAsia="Times New Roman" w:hAnsi="Times New Roman"/>
          <w:color w:val="000000"/>
          <w:sz w:val="24"/>
          <w:lang w:val="ru-RU"/>
        </w:rPr>
        <w:t xml:space="preserve"> Т.Г., Русский язык (в 2 частях). Учебник. 3 класс. ООО «ДРОФА»; АО «Издательство Просвещение»; </w:t>
      </w:r>
      <w:r w:rsidRPr="006247A7">
        <w:rPr>
          <w:lang w:val="ru-RU"/>
        </w:rPr>
        <w:br/>
      </w:r>
    </w:p>
    <w:bookmarkEnd w:id="2"/>
    <w:p w14:paraId="2D67457B" w14:textId="77777777" w:rsidR="0016658B" w:rsidRPr="006247A7" w:rsidRDefault="006247A7">
      <w:pPr>
        <w:autoSpaceDE w:val="0"/>
        <w:autoSpaceDN w:val="0"/>
        <w:spacing w:before="262"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6DE14657" w14:textId="77777777" w:rsidR="0016658B" w:rsidRPr="006247A7" w:rsidRDefault="006247A7">
      <w:pPr>
        <w:autoSpaceDE w:val="0"/>
        <w:autoSpaceDN w:val="0"/>
        <w:spacing w:before="262" w:after="0" w:line="230" w:lineRule="auto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76545C75" w14:textId="07E144BF" w:rsidR="0016658B" w:rsidRPr="006247A7" w:rsidRDefault="00A07EAD" w:rsidP="00A07EAD">
      <w:pPr>
        <w:tabs>
          <w:tab w:val="left" w:pos="1670"/>
          <w:tab w:val="left" w:pos="2790"/>
        </w:tabs>
        <w:autoSpaceDE w:val="0"/>
        <w:autoSpaceDN w:val="0"/>
        <w:spacing w:before="168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ab/>
      </w:r>
    </w:p>
    <w:bookmarkStart w:id="3" w:name="_Hlk113961561"/>
    <w:p w14:paraId="1D6BE13A" w14:textId="37EB568F" w:rsidR="0016658B" w:rsidRPr="00A07EAD" w:rsidRDefault="00A07EAD" w:rsidP="00A07EAD">
      <w:pPr>
        <w:tabs>
          <w:tab w:val="left" w:pos="3160"/>
        </w:tabs>
        <w:sectPr w:rsidR="0016658B" w:rsidRPr="00A07EAD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fldChar w:fldCharType="begin"/>
      </w:r>
      <w:r>
        <w:instrText xml:space="preserve"> HYPERLINK "</w:instrText>
      </w:r>
      <w:r w:rsidRPr="00A07EAD">
        <w:instrText>http://school-</w:instrText>
      </w:r>
      <w:r>
        <w:instrText xml:space="preserve">" </w:instrText>
      </w:r>
      <w:r>
        <w:fldChar w:fldCharType="separate"/>
      </w:r>
      <w:r w:rsidRPr="00D92ABD">
        <w:rPr>
          <w:rStyle w:val="aff9"/>
        </w:rPr>
        <w:t>http</w:t>
      </w:r>
      <w:r w:rsidRPr="00A07EAD">
        <w:rPr>
          <w:rStyle w:val="aff9"/>
        </w:rPr>
        <w:t>://</w:t>
      </w:r>
      <w:r w:rsidRPr="00D92ABD">
        <w:rPr>
          <w:rStyle w:val="aff9"/>
        </w:rPr>
        <w:t>school</w:t>
      </w:r>
      <w:r w:rsidRPr="00A07EAD">
        <w:rPr>
          <w:rStyle w:val="aff9"/>
        </w:rPr>
        <w:t>-</w:t>
      </w:r>
      <w:r>
        <w:fldChar w:fldCharType="end"/>
      </w:r>
      <w:r w:rsidRPr="00A07EAD">
        <w:t xml:space="preserve">  collection.edu.ru/                            </w:t>
      </w:r>
      <w:r>
        <w:rPr>
          <w:lang w:val="ru-RU"/>
        </w:rPr>
        <w:t>РЭШ</w:t>
      </w:r>
      <w:r w:rsidRPr="00A07EAD">
        <w:br/>
      </w:r>
    </w:p>
    <w:bookmarkEnd w:id="3"/>
    <w:p w14:paraId="4EAC3720" w14:textId="77777777" w:rsidR="0016658B" w:rsidRPr="00A07EAD" w:rsidRDefault="0016658B">
      <w:pPr>
        <w:autoSpaceDE w:val="0"/>
        <w:autoSpaceDN w:val="0"/>
        <w:spacing w:after="78" w:line="220" w:lineRule="exact"/>
      </w:pPr>
    </w:p>
    <w:p w14:paraId="4F98A084" w14:textId="2D52DA38" w:rsidR="000A3E58" w:rsidRDefault="006247A7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</w:t>
      </w:r>
    </w:p>
    <w:p w14:paraId="066FBDCA" w14:textId="77777777" w:rsidR="000A3E58" w:rsidRPr="000A3E58" w:rsidRDefault="000A3E58" w:rsidP="000A3E58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A3E58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Технические средства обучения</w:t>
      </w:r>
      <w:r w:rsidRPr="000A3E5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14:paraId="07D09114" w14:textId="77777777" w:rsidR="000A3E58" w:rsidRPr="000A3E58" w:rsidRDefault="000A3E58" w:rsidP="000A3E58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A3E5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Мультимедийный компьютер с художественным  программным обеспечением </w:t>
      </w:r>
    </w:p>
    <w:p w14:paraId="675A6390" w14:textId="77777777" w:rsidR="000A3E58" w:rsidRPr="000A3E58" w:rsidRDefault="000A3E58" w:rsidP="000A3E58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A3E5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Мультимедиа-проектор </w:t>
      </w:r>
    </w:p>
    <w:p w14:paraId="11AA671A" w14:textId="77777777" w:rsidR="000A3E58" w:rsidRPr="000A3E58" w:rsidRDefault="000A3E58" w:rsidP="000A3E58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A3E5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Аудиторная доска с магнитной поверхностью и набором приспособлений для крепления таблиц и репродукций </w:t>
      </w:r>
    </w:p>
    <w:p w14:paraId="5142177A" w14:textId="77777777" w:rsidR="000A3E58" w:rsidRPr="000A3E58" w:rsidRDefault="000A3E58" w:rsidP="000A3E58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A3E58">
        <w:rPr>
          <w:rFonts w:ascii="Times New Roman" w:eastAsia="Calibri" w:hAnsi="Times New Roman" w:cs="Times New Roman"/>
          <w:sz w:val="24"/>
          <w:szCs w:val="24"/>
          <w:lang w:val="ru-RU"/>
        </w:rPr>
        <w:t>Экран</w:t>
      </w:r>
      <w:r w:rsidRPr="000A3E58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14:paraId="6F8B84A6" w14:textId="77777777" w:rsidR="000A3E58" w:rsidRPr="000A3E58" w:rsidRDefault="000A3E58" w:rsidP="000A3E58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E8A7042" w14:textId="77777777" w:rsidR="000A3E58" w:rsidRDefault="000A3E58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3FCBA449" w14:textId="6999E2A4" w:rsidR="0016658B" w:rsidRPr="006247A7" w:rsidRDefault="006247A7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6247A7">
        <w:rPr>
          <w:lang w:val="ru-RU"/>
        </w:rPr>
        <w:br/>
      </w:r>
      <w:proofErr w:type="spellStart"/>
      <w:proofErr w:type="gramStart"/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proofErr w:type="gramEnd"/>
      <w:r w:rsidRPr="006247A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14:paraId="026A6050" w14:textId="77777777" w:rsidR="0016658B" w:rsidRPr="006247A7" w:rsidRDefault="0016658B">
      <w:pPr>
        <w:rPr>
          <w:lang w:val="ru-RU"/>
        </w:rPr>
        <w:sectPr w:rsidR="0016658B" w:rsidRPr="006247A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5FD7DBB" w14:textId="77777777" w:rsidR="006247A7" w:rsidRPr="006247A7" w:rsidRDefault="006247A7">
      <w:pPr>
        <w:rPr>
          <w:lang w:val="ru-RU"/>
        </w:rPr>
      </w:pPr>
    </w:p>
    <w:sectPr w:rsidR="006247A7" w:rsidRPr="006247A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4DE43" w14:textId="77777777" w:rsidR="00825218" w:rsidRDefault="00825218" w:rsidP="00FD5F03">
      <w:pPr>
        <w:spacing w:after="0" w:line="240" w:lineRule="auto"/>
      </w:pPr>
      <w:r>
        <w:separator/>
      </w:r>
    </w:p>
  </w:endnote>
  <w:endnote w:type="continuationSeparator" w:id="0">
    <w:p w14:paraId="064CCA1C" w14:textId="77777777" w:rsidR="00825218" w:rsidRDefault="00825218" w:rsidP="00FD5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B90D5" w14:textId="77777777" w:rsidR="00825218" w:rsidRDefault="00825218" w:rsidP="00FD5F03">
      <w:pPr>
        <w:spacing w:after="0" w:line="240" w:lineRule="auto"/>
      </w:pPr>
      <w:r>
        <w:separator/>
      </w:r>
    </w:p>
  </w:footnote>
  <w:footnote w:type="continuationSeparator" w:id="0">
    <w:p w14:paraId="381DC330" w14:textId="77777777" w:rsidR="00825218" w:rsidRDefault="00825218" w:rsidP="00FD5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998378F"/>
    <w:multiLevelType w:val="hybridMultilevel"/>
    <w:tmpl w:val="64CEAC8C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0">
    <w:nsid w:val="12352CCD"/>
    <w:multiLevelType w:val="hybridMultilevel"/>
    <w:tmpl w:val="CD3C0D46"/>
    <w:lvl w:ilvl="0" w:tplc="25D604DC">
      <w:start w:val="4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F03AE"/>
    <w:multiLevelType w:val="hybridMultilevel"/>
    <w:tmpl w:val="59A6B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1B28EF"/>
    <w:multiLevelType w:val="hybridMultilevel"/>
    <w:tmpl w:val="46A80D04"/>
    <w:lvl w:ilvl="0" w:tplc="93AA4EAC">
      <w:start w:val="40"/>
      <w:numFmt w:val="decimal"/>
      <w:lvlText w:val="%1."/>
      <w:lvlJc w:val="left"/>
      <w:pPr>
        <w:tabs>
          <w:tab w:val="num" w:pos="113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3">
    <w:nsid w:val="65B92917"/>
    <w:multiLevelType w:val="hybridMultilevel"/>
    <w:tmpl w:val="C33C45E8"/>
    <w:lvl w:ilvl="0" w:tplc="41F0E978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>
    <w:nsid w:val="6AE93F62"/>
    <w:multiLevelType w:val="hybridMultilevel"/>
    <w:tmpl w:val="64CEAC8C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5">
    <w:nsid w:val="6C653ACF"/>
    <w:multiLevelType w:val="hybridMultilevel"/>
    <w:tmpl w:val="CAC6B6F2"/>
    <w:lvl w:ilvl="0" w:tplc="25D604DC">
      <w:start w:val="40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F9D7520"/>
    <w:multiLevelType w:val="hybridMultilevel"/>
    <w:tmpl w:val="39946A10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3"/>
  </w:num>
  <w:num w:numId="12">
    <w:abstractNumId w:val="15"/>
  </w:num>
  <w:num w:numId="13">
    <w:abstractNumId w:val="10"/>
  </w:num>
  <w:num w:numId="14">
    <w:abstractNumId w:val="14"/>
  </w:num>
  <w:num w:numId="15">
    <w:abstractNumId w:val="9"/>
  </w:num>
  <w:num w:numId="16">
    <w:abstractNumId w:val="17"/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A3E58"/>
    <w:rsid w:val="0015074B"/>
    <w:rsid w:val="0016658B"/>
    <w:rsid w:val="001B49C1"/>
    <w:rsid w:val="001D441D"/>
    <w:rsid w:val="0029639D"/>
    <w:rsid w:val="003158E1"/>
    <w:rsid w:val="00321650"/>
    <w:rsid w:val="00326F90"/>
    <w:rsid w:val="00391C64"/>
    <w:rsid w:val="004D432C"/>
    <w:rsid w:val="004E2CB3"/>
    <w:rsid w:val="005267CB"/>
    <w:rsid w:val="0055041F"/>
    <w:rsid w:val="005F2FC9"/>
    <w:rsid w:val="006247A7"/>
    <w:rsid w:val="006F0F60"/>
    <w:rsid w:val="00716FC2"/>
    <w:rsid w:val="007235EA"/>
    <w:rsid w:val="007A5AE6"/>
    <w:rsid w:val="00825218"/>
    <w:rsid w:val="008554C4"/>
    <w:rsid w:val="008A7A0A"/>
    <w:rsid w:val="008B2714"/>
    <w:rsid w:val="009547F1"/>
    <w:rsid w:val="009D63BE"/>
    <w:rsid w:val="009E2F22"/>
    <w:rsid w:val="00A07EAD"/>
    <w:rsid w:val="00A82C0F"/>
    <w:rsid w:val="00AA1D8D"/>
    <w:rsid w:val="00AC5EC2"/>
    <w:rsid w:val="00AE3D1F"/>
    <w:rsid w:val="00B101FD"/>
    <w:rsid w:val="00B3060B"/>
    <w:rsid w:val="00B47730"/>
    <w:rsid w:val="00B86D54"/>
    <w:rsid w:val="00CB035E"/>
    <w:rsid w:val="00CB0664"/>
    <w:rsid w:val="00CE292F"/>
    <w:rsid w:val="00D63FC2"/>
    <w:rsid w:val="00DC7B4A"/>
    <w:rsid w:val="00E106ED"/>
    <w:rsid w:val="00E47E8B"/>
    <w:rsid w:val="00E50797"/>
    <w:rsid w:val="00EA0FA6"/>
    <w:rsid w:val="00F124EE"/>
    <w:rsid w:val="00F55672"/>
    <w:rsid w:val="00F8278A"/>
    <w:rsid w:val="00FA7AF5"/>
    <w:rsid w:val="00FB1D7B"/>
    <w:rsid w:val="00FC693F"/>
    <w:rsid w:val="00FD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57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line number"/>
    <w:basedOn w:val="a2"/>
    <w:uiPriority w:val="99"/>
    <w:semiHidden/>
    <w:unhideWhenUsed/>
    <w:rsid w:val="00EA0FA6"/>
  </w:style>
  <w:style w:type="character" w:customStyle="1" w:styleId="FontStyle44">
    <w:name w:val="Font Style44"/>
    <w:rsid w:val="008B2714"/>
    <w:rPr>
      <w:rFonts w:ascii="Microsoft Sans Serif" w:hAnsi="Microsoft Sans Serif" w:cs="Microsoft Sans Serif" w:hint="default"/>
      <w:sz w:val="18"/>
      <w:szCs w:val="18"/>
    </w:rPr>
  </w:style>
  <w:style w:type="character" w:styleId="aff9">
    <w:name w:val="Hyperlink"/>
    <w:basedOn w:val="a2"/>
    <w:uiPriority w:val="99"/>
    <w:unhideWhenUsed/>
    <w:rsid w:val="00A07EAD"/>
    <w:rPr>
      <w:color w:val="0000FF" w:themeColor="hyperlink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A07EAD"/>
    <w:rPr>
      <w:color w:val="605E5C"/>
      <w:shd w:val="clear" w:color="auto" w:fill="E1DFDD"/>
    </w:rPr>
  </w:style>
  <w:style w:type="table" w:customStyle="1" w:styleId="14">
    <w:name w:val="Сетка таблицы1"/>
    <w:basedOn w:val="a3"/>
    <w:next w:val="aff0"/>
    <w:uiPriority w:val="59"/>
    <w:rsid w:val="004D432C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Balloon Text"/>
    <w:basedOn w:val="a1"/>
    <w:link w:val="affb"/>
    <w:uiPriority w:val="99"/>
    <w:semiHidden/>
    <w:unhideWhenUsed/>
    <w:rsid w:val="005F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5F2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line number"/>
    <w:basedOn w:val="a2"/>
    <w:uiPriority w:val="99"/>
    <w:semiHidden/>
    <w:unhideWhenUsed/>
    <w:rsid w:val="00EA0FA6"/>
  </w:style>
  <w:style w:type="character" w:customStyle="1" w:styleId="FontStyle44">
    <w:name w:val="Font Style44"/>
    <w:rsid w:val="008B2714"/>
    <w:rPr>
      <w:rFonts w:ascii="Microsoft Sans Serif" w:hAnsi="Microsoft Sans Serif" w:cs="Microsoft Sans Serif" w:hint="default"/>
      <w:sz w:val="18"/>
      <w:szCs w:val="18"/>
    </w:rPr>
  </w:style>
  <w:style w:type="character" w:styleId="aff9">
    <w:name w:val="Hyperlink"/>
    <w:basedOn w:val="a2"/>
    <w:uiPriority w:val="99"/>
    <w:unhideWhenUsed/>
    <w:rsid w:val="00A07EAD"/>
    <w:rPr>
      <w:color w:val="0000FF" w:themeColor="hyperlink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A07EAD"/>
    <w:rPr>
      <w:color w:val="605E5C"/>
      <w:shd w:val="clear" w:color="auto" w:fill="E1DFDD"/>
    </w:rPr>
  </w:style>
  <w:style w:type="table" w:customStyle="1" w:styleId="14">
    <w:name w:val="Сетка таблицы1"/>
    <w:basedOn w:val="a3"/>
    <w:next w:val="aff0"/>
    <w:uiPriority w:val="59"/>
    <w:rsid w:val="004D432C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Balloon Text"/>
    <w:basedOn w:val="a1"/>
    <w:link w:val="affb"/>
    <w:uiPriority w:val="99"/>
    <w:semiHidden/>
    <w:unhideWhenUsed/>
    <w:rsid w:val="005F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5F2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82E919-E249-4E08-8F90-D4E2A78F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32</Pages>
  <Words>7964</Words>
  <Characters>45399</Characters>
  <Application>Microsoft Office Word</Application>
  <DocSecurity>0</DocSecurity>
  <Lines>378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53257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Назаренко</cp:lastModifiedBy>
  <cp:revision>8</cp:revision>
  <cp:lastPrinted>2022-09-14T02:04:00Z</cp:lastPrinted>
  <dcterms:created xsi:type="dcterms:W3CDTF">2022-09-13T07:47:00Z</dcterms:created>
  <dcterms:modified xsi:type="dcterms:W3CDTF">2022-10-17T04:11:00Z</dcterms:modified>
  <cp:category/>
</cp:coreProperties>
</file>